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86545" w14:textId="42499849" w:rsidR="00E45FAD" w:rsidRPr="006C4EC8" w:rsidRDefault="00632C7C">
      <w:r>
        <w:tab/>
      </w:r>
    </w:p>
    <w:p w14:paraId="0FB1C5F6" w14:textId="77777777" w:rsidR="00E45FAD" w:rsidRPr="006C4EC8" w:rsidRDefault="00E45FAD" w:rsidP="006C4EC8">
      <w:pPr>
        <w:spacing w:after="120"/>
        <w:ind w:left="-180"/>
        <w:jc w:val="right"/>
        <w:rPr>
          <w:rFonts w:ascii="CorporateA" w:hAnsi="CorporateA" w:cs="CorporateA"/>
          <w:i/>
          <w:iCs/>
          <w:color w:val="404040"/>
          <w:sz w:val="22"/>
          <w:szCs w:val="22"/>
        </w:rPr>
      </w:pPr>
      <w:bookmarkStart w:id="0" w:name="_Toc514767909"/>
      <w:bookmarkStart w:id="1" w:name="_Toc521486768"/>
      <w:bookmarkStart w:id="2" w:name="bookmark0"/>
    </w:p>
    <w:p w14:paraId="32042331" w14:textId="77777777" w:rsidR="00E45FAD" w:rsidRPr="006C4EC8" w:rsidRDefault="00E45FAD" w:rsidP="006C4EC8">
      <w:pPr>
        <w:spacing w:after="120"/>
        <w:ind w:left="-180"/>
        <w:jc w:val="right"/>
        <w:rPr>
          <w:rFonts w:ascii="CorporateA" w:hAnsi="CorporateA" w:cs="CorporateA"/>
          <w:i/>
          <w:iCs/>
          <w:color w:val="404040"/>
          <w:sz w:val="22"/>
          <w:szCs w:val="22"/>
        </w:rPr>
      </w:pPr>
    </w:p>
    <w:p w14:paraId="63C6EAD0" w14:textId="77777777" w:rsidR="00E45FAD" w:rsidRPr="006C4EC8" w:rsidRDefault="00E45FAD" w:rsidP="006C4EC8">
      <w:pPr>
        <w:spacing w:after="120"/>
        <w:ind w:left="-180"/>
        <w:jc w:val="right"/>
        <w:rPr>
          <w:rFonts w:ascii="CorporateA" w:hAnsi="CorporateA" w:cs="CorporateA"/>
          <w:i/>
          <w:iCs/>
          <w:color w:val="404040"/>
          <w:sz w:val="22"/>
          <w:szCs w:val="22"/>
        </w:rPr>
      </w:pPr>
    </w:p>
    <w:tbl>
      <w:tblPr>
        <w:tblW w:w="9888" w:type="dxa"/>
        <w:tblInd w:w="-106" w:type="dxa"/>
        <w:tblLook w:val="00A0" w:firstRow="1" w:lastRow="0" w:firstColumn="1" w:lastColumn="0" w:noHBand="0" w:noVBand="0"/>
      </w:tblPr>
      <w:tblGrid>
        <w:gridCol w:w="4501"/>
        <w:gridCol w:w="5387"/>
      </w:tblGrid>
      <w:tr w:rsidR="00E45FAD" w14:paraId="4667591F" w14:textId="77777777" w:rsidTr="00E6408D">
        <w:tc>
          <w:tcPr>
            <w:tcW w:w="4501" w:type="dxa"/>
          </w:tcPr>
          <w:p w14:paraId="612B097F" w14:textId="77777777" w:rsidR="00E45FAD" w:rsidRPr="005A5C43" w:rsidRDefault="00E45FAD" w:rsidP="00E6408D">
            <w:pPr>
              <w:spacing w:after="120"/>
              <w:jc w:val="right"/>
              <w:rPr>
                <w:i/>
                <w:iCs/>
                <w:color w:val="404040"/>
              </w:rPr>
            </w:pPr>
            <w:bookmarkStart w:id="3" w:name="bookmark2"/>
            <w:bookmarkEnd w:id="0"/>
            <w:bookmarkEnd w:id="1"/>
            <w:bookmarkEnd w:id="2"/>
          </w:p>
        </w:tc>
        <w:tc>
          <w:tcPr>
            <w:tcW w:w="5387" w:type="dxa"/>
          </w:tcPr>
          <w:p w14:paraId="4B184878" w14:textId="77777777" w:rsidR="00E45FAD" w:rsidRPr="008C1B6C" w:rsidRDefault="00E45FAD" w:rsidP="00E6408D">
            <w:pPr>
              <w:spacing w:line="312" w:lineRule="auto"/>
              <w:jc w:val="center"/>
              <w:rPr>
                <w:b/>
                <w:bCs/>
              </w:rPr>
            </w:pPr>
            <w:bookmarkStart w:id="4" w:name="_Hlk488759748"/>
            <w:r w:rsidRPr="006C4EC8">
              <w:rPr>
                <w:b/>
                <w:bCs/>
              </w:rPr>
              <w:t>УТВЕРЖДЕНО</w:t>
            </w:r>
          </w:p>
          <w:p w14:paraId="7DA0FCAE" w14:textId="77777777" w:rsidR="00E45FAD" w:rsidRPr="008C1B6C" w:rsidRDefault="00E45FAD" w:rsidP="00E6408D">
            <w:pPr>
              <w:spacing w:line="31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решением </w:t>
            </w:r>
            <w:r w:rsidRPr="008C1B6C">
              <w:rPr>
                <w:b/>
                <w:bCs/>
              </w:rPr>
              <w:t>Совет</w:t>
            </w:r>
            <w:r>
              <w:rPr>
                <w:b/>
                <w:bCs/>
              </w:rPr>
              <w:t>а</w:t>
            </w:r>
            <w:r w:rsidRPr="008C1B6C">
              <w:rPr>
                <w:b/>
                <w:bCs/>
              </w:rPr>
              <w:t xml:space="preserve"> директоров СРО НФА</w:t>
            </w:r>
          </w:p>
          <w:p w14:paraId="240A9E4B" w14:textId="31DBCA15" w:rsidR="00E45FAD" w:rsidRPr="004E5E51" w:rsidRDefault="00E45FAD" w:rsidP="003316E4">
            <w:pPr>
              <w:spacing w:line="312" w:lineRule="auto"/>
              <w:ind w:left="-142"/>
              <w:jc w:val="center"/>
              <w:rPr>
                <w:b/>
                <w:bCs/>
                <w:u w:val="single"/>
              </w:rPr>
            </w:pPr>
            <w:r w:rsidRPr="008C1B6C">
              <w:rPr>
                <w:b/>
                <w:bCs/>
              </w:rPr>
              <w:t>от «</w:t>
            </w:r>
            <w:r w:rsidR="00C16490">
              <w:rPr>
                <w:b/>
                <w:bCs/>
              </w:rPr>
              <w:t>___</w:t>
            </w:r>
            <w:r w:rsidRPr="00C57C7F">
              <w:rPr>
                <w:b/>
                <w:bCs/>
              </w:rPr>
              <w:t>»</w:t>
            </w:r>
            <w:r w:rsidRPr="008C1B6C">
              <w:rPr>
                <w:b/>
                <w:bCs/>
              </w:rPr>
              <w:t xml:space="preserve"> </w:t>
            </w:r>
            <w:r w:rsidR="00C16490">
              <w:rPr>
                <w:b/>
                <w:bCs/>
              </w:rPr>
              <w:t>_______</w:t>
            </w:r>
            <w:r>
              <w:rPr>
                <w:b/>
                <w:bCs/>
              </w:rPr>
              <w:t xml:space="preserve"> </w:t>
            </w:r>
            <w:r w:rsidRPr="008C1B6C">
              <w:rPr>
                <w:b/>
                <w:bCs/>
              </w:rPr>
              <w:t>20</w:t>
            </w:r>
            <w:r w:rsidR="006E0270">
              <w:rPr>
                <w:b/>
                <w:bCs/>
                <w:lang w:val="en-US"/>
              </w:rPr>
              <w:t>20</w:t>
            </w:r>
            <w:r w:rsidRPr="008C1B6C">
              <w:rPr>
                <w:b/>
                <w:bCs/>
              </w:rPr>
              <w:t xml:space="preserve"> года, протокол № </w:t>
            </w:r>
            <w:bookmarkEnd w:id="4"/>
            <w:r w:rsidRPr="003316E4">
              <w:rPr>
                <w:b/>
                <w:bCs/>
              </w:rPr>
              <w:t>-СД</w:t>
            </w:r>
          </w:p>
        </w:tc>
      </w:tr>
    </w:tbl>
    <w:p w14:paraId="05D2C4BF" w14:textId="77777777" w:rsidR="00E45FAD" w:rsidRPr="00C04548" w:rsidRDefault="00E45FAD" w:rsidP="006C4EC8">
      <w:pPr>
        <w:spacing w:after="120"/>
        <w:jc w:val="center"/>
        <w:rPr>
          <w:i/>
          <w:iCs/>
          <w:color w:val="404040"/>
          <w:sz w:val="22"/>
          <w:szCs w:val="22"/>
        </w:rPr>
      </w:pPr>
    </w:p>
    <w:p w14:paraId="01D275A2" w14:textId="77777777" w:rsidR="00E45FAD" w:rsidRPr="00C04548" w:rsidRDefault="00E45FAD" w:rsidP="006C4EC8">
      <w:pPr>
        <w:spacing w:after="120"/>
        <w:jc w:val="center"/>
        <w:rPr>
          <w:i/>
          <w:iCs/>
          <w:color w:val="404040"/>
          <w:sz w:val="22"/>
          <w:szCs w:val="22"/>
        </w:rPr>
      </w:pPr>
    </w:p>
    <w:p w14:paraId="01F77BB5" w14:textId="77777777" w:rsidR="00E45FAD" w:rsidRPr="00C04548" w:rsidRDefault="00E45FAD" w:rsidP="006C4EC8">
      <w:pPr>
        <w:spacing w:after="120"/>
        <w:jc w:val="center"/>
        <w:rPr>
          <w:i/>
          <w:iCs/>
          <w:color w:val="404040"/>
          <w:sz w:val="22"/>
          <w:szCs w:val="22"/>
        </w:rPr>
      </w:pPr>
    </w:p>
    <w:p w14:paraId="0E51768C" w14:textId="77777777" w:rsidR="00E45FAD" w:rsidRPr="00C04548" w:rsidRDefault="00E45FAD" w:rsidP="006C4EC8">
      <w:pPr>
        <w:spacing w:after="120"/>
        <w:jc w:val="center"/>
        <w:rPr>
          <w:i/>
          <w:iCs/>
          <w:color w:val="404040"/>
          <w:sz w:val="22"/>
          <w:szCs w:val="22"/>
        </w:rPr>
      </w:pPr>
    </w:p>
    <w:p w14:paraId="1B2FC2E9" w14:textId="77777777" w:rsidR="00E45FAD" w:rsidRPr="00C04548" w:rsidRDefault="00E45FAD" w:rsidP="006C4EC8">
      <w:pPr>
        <w:spacing w:after="120"/>
        <w:jc w:val="center"/>
        <w:rPr>
          <w:i/>
          <w:iCs/>
          <w:color w:val="404040"/>
          <w:sz w:val="22"/>
          <w:szCs w:val="22"/>
        </w:rPr>
      </w:pPr>
    </w:p>
    <w:p w14:paraId="12553831" w14:textId="77777777" w:rsidR="00E45FAD" w:rsidRPr="00C04548" w:rsidRDefault="00E45FAD" w:rsidP="006C4EC8">
      <w:pPr>
        <w:spacing w:after="120"/>
        <w:jc w:val="center"/>
        <w:rPr>
          <w:i/>
          <w:iCs/>
          <w:color w:val="404040"/>
          <w:sz w:val="22"/>
          <w:szCs w:val="22"/>
        </w:rPr>
      </w:pPr>
    </w:p>
    <w:p w14:paraId="6A597794" w14:textId="77777777" w:rsidR="00E45FAD" w:rsidRPr="00851398" w:rsidRDefault="00E45FAD" w:rsidP="006C4EC8">
      <w:pPr>
        <w:spacing w:after="12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ВНУТРЕННИЙ СТАНДАРТ</w:t>
      </w:r>
    </w:p>
    <w:p w14:paraId="0714BDD5" w14:textId="77777777" w:rsidR="00E801A0" w:rsidRDefault="00E801A0" w:rsidP="00E801A0">
      <w:pPr>
        <w:spacing w:after="120"/>
        <w:jc w:val="center"/>
        <w:rPr>
          <w:b/>
          <w:bCs/>
          <w:sz w:val="36"/>
          <w:szCs w:val="36"/>
        </w:rPr>
      </w:pPr>
      <w:r w:rsidRPr="0063211A">
        <w:rPr>
          <w:b/>
          <w:bCs/>
          <w:sz w:val="36"/>
          <w:szCs w:val="36"/>
        </w:rPr>
        <w:t>«</w:t>
      </w:r>
      <w:r w:rsidRPr="00031E64">
        <w:rPr>
          <w:b/>
          <w:bCs/>
          <w:sz w:val="36"/>
          <w:szCs w:val="36"/>
        </w:rPr>
        <w:t>Форматы электронного взаимодействия</w:t>
      </w:r>
      <w:r>
        <w:rPr>
          <w:b/>
          <w:bCs/>
          <w:sz w:val="36"/>
          <w:szCs w:val="36"/>
        </w:rPr>
        <w:t xml:space="preserve"> регистраторов с номинальными держателями и центральным депозитарием»</w:t>
      </w:r>
      <w:r w:rsidRPr="00031E64">
        <w:rPr>
          <w:b/>
          <w:bCs/>
          <w:sz w:val="36"/>
          <w:szCs w:val="36"/>
        </w:rPr>
        <w:t xml:space="preserve"> </w:t>
      </w:r>
    </w:p>
    <w:p w14:paraId="05D202FE" w14:textId="77777777" w:rsidR="00E45FAD" w:rsidRPr="00730D7A" w:rsidRDefault="00E45FAD" w:rsidP="00477D75">
      <w:pPr>
        <w:spacing w:line="27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Саморегулируемой организации</w:t>
      </w:r>
    </w:p>
    <w:p w14:paraId="64C98AEF" w14:textId="77777777" w:rsidR="00E45FAD" w:rsidRDefault="00E45FAD" w:rsidP="00477D75">
      <w:pPr>
        <w:spacing w:line="27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«Национальная финансовая ассоциация»</w:t>
      </w:r>
    </w:p>
    <w:p w14:paraId="22E3E9AA" w14:textId="77777777" w:rsidR="00E45FAD" w:rsidRPr="00477D75" w:rsidRDefault="00E45FAD" w:rsidP="006C4EC8">
      <w:pPr>
        <w:spacing w:after="120"/>
        <w:jc w:val="center"/>
        <w:rPr>
          <w:i/>
          <w:iCs/>
          <w:color w:val="404040"/>
          <w:sz w:val="22"/>
          <w:szCs w:val="22"/>
        </w:rPr>
      </w:pPr>
    </w:p>
    <w:p w14:paraId="1C87D562" w14:textId="1F4C1BE4" w:rsidR="00E45FAD" w:rsidRPr="00C04548" w:rsidRDefault="00877E80" w:rsidP="006C4EC8">
      <w:pPr>
        <w:spacing w:after="120"/>
        <w:jc w:val="center"/>
        <w:rPr>
          <w:i/>
          <w:iCs/>
          <w:color w:val="404040"/>
          <w:sz w:val="22"/>
          <w:szCs w:val="22"/>
        </w:rPr>
      </w:pPr>
      <w:r>
        <w:rPr>
          <w:i/>
          <w:iCs/>
          <w:color w:val="404040"/>
          <w:sz w:val="22"/>
          <w:szCs w:val="22"/>
        </w:rPr>
        <w:t>(редакция №3)</w:t>
      </w:r>
    </w:p>
    <w:p w14:paraId="22F413B5" w14:textId="77777777" w:rsidR="00E45FAD" w:rsidRPr="00C04548" w:rsidRDefault="00E45FAD" w:rsidP="006C4EC8">
      <w:pPr>
        <w:spacing w:after="120"/>
        <w:jc w:val="center"/>
        <w:rPr>
          <w:i/>
          <w:iCs/>
          <w:color w:val="404040"/>
          <w:sz w:val="22"/>
          <w:szCs w:val="22"/>
        </w:rPr>
      </w:pPr>
    </w:p>
    <w:p w14:paraId="08A4C15A" w14:textId="77777777" w:rsidR="00E45FAD" w:rsidRPr="00C04548" w:rsidRDefault="00E45FAD" w:rsidP="006C4EC8">
      <w:pPr>
        <w:spacing w:after="120"/>
        <w:jc w:val="center"/>
        <w:rPr>
          <w:i/>
          <w:iCs/>
          <w:color w:val="404040"/>
          <w:sz w:val="22"/>
          <w:szCs w:val="22"/>
        </w:rPr>
      </w:pPr>
    </w:p>
    <w:p w14:paraId="339A4ED2" w14:textId="77777777" w:rsidR="00E45FAD" w:rsidRPr="00C04548" w:rsidRDefault="00E45FAD" w:rsidP="006C4EC8">
      <w:pPr>
        <w:spacing w:after="120"/>
        <w:jc w:val="center"/>
        <w:rPr>
          <w:i/>
          <w:iCs/>
          <w:color w:val="404040"/>
          <w:sz w:val="22"/>
          <w:szCs w:val="22"/>
        </w:rPr>
      </w:pPr>
    </w:p>
    <w:p w14:paraId="41CE9FD0" w14:textId="77777777" w:rsidR="00E45FAD" w:rsidRPr="00C04548" w:rsidRDefault="00E45FAD" w:rsidP="006C4EC8">
      <w:pPr>
        <w:spacing w:after="120"/>
        <w:jc w:val="center"/>
        <w:rPr>
          <w:i/>
          <w:iCs/>
          <w:color w:val="404040"/>
          <w:sz w:val="22"/>
          <w:szCs w:val="22"/>
        </w:rPr>
      </w:pPr>
    </w:p>
    <w:p w14:paraId="2ED5BA04" w14:textId="77777777" w:rsidR="00E45FAD" w:rsidRDefault="00E45FAD" w:rsidP="006C4EC8">
      <w:pPr>
        <w:spacing w:after="120"/>
        <w:jc w:val="center"/>
        <w:rPr>
          <w:i/>
          <w:iCs/>
          <w:color w:val="404040"/>
          <w:sz w:val="22"/>
          <w:szCs w:val="22"/>
        </w:rPr>
      </w:pPr>
    </w:p>
    <w:p w14:paraId="584E01EB" w14:textId="77777777" w:rsidR="00E45FAD" w:rsidRDefault="00E45FAD" w:rsidP="006C4EC8">
      <w:pPr>
        <w:spacing w:after="120"/>
        <w:jc w:val="center"/>
        <w:rPr>
          <w:i/>
          <w:iCs/>
          <w:color w:val="404040"/>
          <w:sz w:val="22"/>
          <w:szCs w:val="22"/>
        </w:rPr>
      </w:pPr>
    </w:p>
    <w:p w14:paraId="43AC85BD" w14:textId="77777777" w:rsidR="00E45FAD" w:rsidRDefault="00E45FAD" w:rsidP="006C4EC8">
      <w:pPr>
        <w:spacing w:after="120"/>
        <w:jc w:val="center"/>
        <w:rPr>
          <w:i/>
          <w:iCs/>
          <w:color w:val="404040"/>
          <w:sz w:val="22"/>
          <w:szCs w:val="22"/>
        </w:rPr>
      </w:pPr>
    </w:p>
    <w:p w14:paraId="45BDD48F" w14:textId="155D0FA8" w:rsidR="002158E1" w:rsidRDefault="003C3B10" w:rsidP="006E7341">
      <w:r>
        <w:rPr>
          <w:rFonts w:ascii="Arial Unicode MS" w:hAnsi="Arial Unicode MS" w:cs="Arial Unicode MS"/>
          <w:noProof/>
        </w:rPr>
        <w:pict w14:anchorId="38C1A0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s1038" type="#_x0000_t75" style="position:absolute;left:0;text-align:left;margin-left:-86.55pt;margin-top:26.25pt;width:600.05pt;height:57.1pt;z-index:-1;visibility:visible">
            <v:imagedata r:id="rId8" o:title=""/>
          </v:shape>
        </w:pict>
      </w:r>
      <w:r w:rsidR="00E45FAD">
        <w:t>Москва, 20</w:t>
      </w:r>
      <w:r w:rsidR="00877E80">
        <w:t>20</w:t>
      </w:r>
      <w:r w:rsidR="00E45FAD">
        <w:t xml:space="preserve"> г.</w:t>
      </w:r>
      <w:r w:rsidR="00E45FAD">
        <w:br w:type="page"/>
      </w:r>
      <w:bookmarkEnd w:id="3"/>
    </w:p>
    <w:p w14:paraId="7598F428" w14:textId="1BDCBF9E" w:rsidR="006E7341" w:rsidRDefault="002158E1" w:rsidP="002158E1">
      <w:pPr>
        <w:pStyle w:val="a2"/>
      </w:pPr>
      <w:r>
        <w:t>Термины и определения</w:t>
      </w:r>
    </w:p>
    <w:p w14:paraId="0898FB72" w14:textId="77777777" w:rsidR="002158E1" w:rsidRDefault="002158E1" w:rsidP="002158E1">
      <w:r>
        <w:rPr>
          <w:b/>
          <w:bCs/>
        </w:rPr>
        <w:t>Организатор системы электронного документооборота (Организатор СЭД)</w:t>
      </w:r>
      <w:r>
        <w:t xml:space="preserve"> – юридическое лицо, которое создает организационно - технические предпосылки для электронного документооборота. Организатор СЭД может одновременно являться и Участником ЭДО.</w:t>
      </w:r>
    </w:p>
    <w:p w14:paraId="5CF59B21" w14:textId="77777777" w:rsidR="002158E1" w:rsidRDefault="002158E1" w:rsidP="002158E1">
      <w:pPr>
        <w:ind w:firstLine="720"/>
      </w:pPr>
      <w:r>
        <w:rPr>
          <w:b/>
          <w:bCs/>
        </w:rPr>
        <w:t>Электронное сообщение (сообщение)</w:t>
      </w:r>
      <w:r>
        <w:t xml:space="preserve"> – совокупность данных, закодированная способом, позволяющим обеспечить ее обработку программными и/или аппаратными средствами, передачу по телекоммуникационным каналам связи и хранение на цифровых носителях информации.</w:t>
      </w:r>
    </w:p>
    <w:p w14:paraId="0EE1F0F4" w14:textId="453BAFF1" w:rsidR="002158E1" w:rsidRDefault="002158E1" w:rsidP="002158E1">
      <w:pPr>
        <w:ind w:firstLine="720"/>
      </w:pPr>
      <w:r>
        <w:rPr>
          <w:b/>
          <w:bCs/>
        </w:rPr>
        <w:t>Электронный документооборот (ЭДО)</w:t>
      </w:r>
      <w:r>
        <w:t xml:space="preserve"> – обмен Электронными документами, в соответствии с настоящим </w:t>
      </w:r>
      <w:r w:rsidRPr="00C04548">
        <w:t xml:space="preserve">Внутренний стандарт </w:t>
      </w:r>
      <w:r w:rsidR="00044853" w:rsidRPr="0063211A">
        <w:t>«</w:t>
      </w:r>
      <w:r w:rsidR="00044853" w:rsidRPr="00031E64">
        <w:t>Форматы электронного взаимодействия</w:t>
      </w:r>
      <w:r w:rsidR="00044853">
        <w:t xml:space="preserve"> регистраторов с номинальными держателями и центральным депозитарием</w:t>
      </w:r>
      <w:r>
        <w:t xml:space="preserve">» </w:t>
      </w:r>
      <w:r w:rsidRPr="00C04548">
        <w:t xml:space="preserve">(далее – Внутренний стандарт) </w:t>
      </w:r>
      <w:r>
        <w:t>и Правилами ЭДО Организатора СЭД, по телекоммуникационным каналам связи или с помощью иных способов передачи документов в электронно-цифровой форме в процессе осуществления профессиональной деятельности участниками финансового рынка.</w:t>
      </w:r>
    </w:p>
    <w:p w14:paraId="57DB6922" w14:textId="2493D6B5" w:rsidR="002158E1" w:rsidRDefault="002158E1" w:rsidP="002158E1">
      <w:pPr>
        <w:spacing w:before="120"/>
        <w:ind w:firstLine="720"/>
        <w:rPr>
          <w:b/>
          <w:bCs/>
        </w:rPr>
      </w:pPr>
      <w:r>
        <w:rPr>
          <w:b/>
          <w:bCs/>
        </w:rPr>
        <w:t>Электронный документ (документ)</w:t>
      </w:r>
      <w:r>
        <w:t xml:space="preserve"> – Электронное сообщение, структура которого соответствует установленной настоящим Внутренним стандартом структуре, подписанное Электронной цифровой подписью.</w:t>
      </w:r>
    </w:p>
    <w:p w14:paraId="323D4CE2" w14:textId="7DB751F7" w:rsidR="00E45FAD" w:rsidRPr="006E7341" w:rsidRDefault="00E45FAD" w:rsidP="00A10796">
      <w:pPr>
        <w:pStyle w:val="a2"/>
        <w:rPr>
          <w:bCs/>
        </w:rPr>
      </w:pPr>
      <w:r w:rsidRPr="00C04548">
        <w:t>Общие положения</w:t>
      </w:r>
    </w:p>
    <w:p w14:paraId="74BB4E65" w14:textId="3C6E3DB6" w:rsidR="00E45FAD" w:rsidRDefault="00E45FAD" w:rsidP="008E4CEA">
      <w:pPr>
        <w:pStyle w:val="2"/>
      </w:pPr>
      <w:r w:rsidRPr="00C04548">
        <w:t>Настоящий Внутренний стандарт «</w:t>
      </w:r>
      <w:r w:rsidR="00044853" w:rsidRPr="0063211A">
        <w:t>«</w:t>
      </w:r>
      <w:r w:rsidR="00044853" w:rsidRPr="00031E64">
        <w:t>Форматы электронного взаимодействия</w:t>
      </w:r>
      <w:r w:rsidR="00044853">
        <w:t xml:space="preserve"> регистраторов с номинальными держателями и центральным депозитарием»</w:t>
      </w:r>
      <w:r w:rsidR="00282C05">
        <w:t>»</w:t>
      </w:r>
      <w:r w:rsidRPr="00C04548">
        <w:t xml:space="preserve"> </w:t>
      </w:r>
      <w:r w:rsidR="00EF1D4B" w:rsidRPr="00EF1D4B">
        <w:t xml:space="preserve">Саморегулируемой организации «Национальная финансовая ассоциация» </w:t>
      </w:r>
      <w:r w:rsidRPr="00C04548">
        <w:t xml:space="preserve">устанавливает требования к организациям - членам СРО НФА, осуществляющим </w:t>
      </w:r>
      <w:r w:rsidR="00C16490">
        <w:t>депозитарную деятельность</w:t>
      </w:r>
      <w:r w:rsidR="0026589C">
        <w:t xml:space="preserve"> (депозитарии)</w:t>
      </w:r>
      <w:r w:rsidR="00C16490">
        <w:t xml:space="preserve"> и деятельность по ведению реестра владельцев ценных б</w:t>
      </w:r>
      <w:r w:rsidR="0030051C">
        <w:t>у</w:t>
      </w:r>
      <w:r w:rsidR="00C16490">
        <w:t>маг</w:t>
      </w:r>
      <w:r w:rsidR="0026589C">
        <w:t xml:space="preserve"> (регистраторы)</w:t>
      </w:r>
      <w:r w:rsidRPr="00C04548">
        <w:t>.</w:t>
      </w:r>
    </w:p>
    <w:p w14:paraId="50BB6B4B" w14:textId="5B65B838" w:rsidR="00E45FAD" w:rsidRDefault="00E45FAD" w:rsidP="008E4CEA">
      <w:pPr>
        <w:pStyle w:val="2"/>
      </w:pPr>
      <w:r w:rsidRPr="00C04548">
        <w:t>Внутренний стандарт подлежит изменению при изменении требований законодательства и нормативных актов Банка России, Базовых стандартов, регулирующих сферу действия данного Внутреннего стандарта.</w:t>
      </w:r>
    </w:p>
    <w:p w14:paraId="41100260" w14:textId="56B9B807" w:rsidR="00E45FAD" w:rsidRDefault="00E45FAD" w:rsidP="008E4CEA">
      <w:pPr>
        <w:pStyle w:val="2"/>
      </w:pPr>
      <w:r w:rsidRPr="00C04548">
        <w:t>До момента внесения изменений настоящий Внутренний стандарт действует в части, не противоречащей действующему законодательству</w:t>
      </w:r>
      <w:r w:rsidR="00F22548">
        <w:t xml:space="preserve">, нормативным актам Банка </w:t>
      </w:r>
      <w:proofErr w:type="gramStart"/>
      <w:r w:rsidR="00F22548">
        <w:t xml:space="preserve">России </w:t>
      </w:r>
      <w:r w:rsidRPr="00C04548">
        <w:t xml:space="preserve"> и</w:t>
      </w:r>
      <w:proofErr w:type="gramEnd"/>
      <w:r w:rsidRPr="00C04548">
        <w:t xml:space="preserve"> Базовым стандартам, на дату применения </w:t>
      </w:r>
      <w:r w:rsidR="00AE219B">
        <w:t>настоящего</w:t>
      </w:r>
      <w:r w:rsidR="00AE219B" w:rsidRPr="00C04548">
        <w:t xml:space="preserve"> </w:t>
      </w:r>
      <w:r w:rsidRPr="00C04548">
        <w:t>Внутреннего стандарта.</w:t>
      </w:r>
    </w:p>
    <w:p w14:paraId="12DC0534" w14:textId="08119BEF" w:rsidR="008D0E08" w:rsidRDefault="00F11089" w:rsidP="008E4CEA">
      <w:pPr>
        <w:pStyle w:val="2"/>
      </w:pPr>
      <w:r>
        <w:lastRenderedPageBreak/>
        <w:t xml:space="preserve">Настоящий стандарт является обязательным для применения </w:t>
      </w:r>
      <w:r w:rsidR="00031E64">
        <w:t>всеми членами</w:t>
      </w:r>
      <w:r w:rsidR="00AD06AE">
        <w:t xml:space="preserve"> СРО НФА</w:t>
      </w:r>
      <w:r w:rsidR="00E33260">
        <w:t>,</w:t>
      </w:r>
      <w:r w:rsidR="00031E64">
        <w:t xml:space="preserve"> </w:t>
      </w:r>
      <w:r w:rsidR="00282C05" w:rsidRPr="00C04548">
        <w:t>осуществляющим</w:t>
      </w:r>
      <w:r w:rsidR="00E33260">
        <w:t>и</w:t>
      </w:r>
      <w:r w:rsidR="00282C05" w:rsidRPr="00C04548">
        <w:t xml:space="preserve"> </w:t>
      </w:r>
      <w:r w:rsidR="00282C05">
        <w:t>депозитарную деятельность и деятельность по ведению реестра владельцев ценных бумаг</w:t>
      </w:r>
      <w:r w:rsidR="008D0E08">
        <w:t>.</w:t>
      </w:r>
      <w:r w:rsidR="00031E64">
        <w:t xml:space="preserve"> </w:t>
      </w:r>
    </w:p>
    <w:p w14:paraId="61EAFDD0" w14:textId="02DD538B" w:rsidR="00F11089" w:rsidRDefault="008D0E08" w:rsidP="008E4CEA">
      <w:pPr>
        <w:pStyle w:val="2"/>
      </w:pPr>
      <w:r>
        <w:t xml:space="preserve">Порядок и </w:t>
      </w:r>
      <w:r w:rsidR="00F11089">
        <w:t>срок</w:t>
      </w:r>
      <w:r>
        <w:t xml:space="preserve"> вступления в силу Внутреннего стандарта</w:t>
      </w:r>
      <w:r w:rsidR="00F11089">
        <w:t xml:space="preserve"> устан</w:t>
      </w:r>
      <w:r>
        <w:t>а</w:t>
      </w:r>
      <w:r w:rsidR="00F11089">
        <w:t>вл</w:t>
      </w:r>
      <w:r>
        <w:t>ива</w:t>
      </w:r>
      <w:r w:rsidR="00AD06AE">
        <w:t>е</w:t>
      </w:r>
      <w:r>
        <w:t>тся</w:t>
      </w:r>
      <w:r w:rsidR="00F11089">
        <w:t xml:space="preserve"> Советом Директоров СРО НФА.</w:t>
      </w:r>
    </w:p>
    <w:p w14:paraId="01057557" w14:textId="637909D9" w:rsidR="0026589C" w:rsidRPr="00C04548" w:rsidRDefault="0026589C" w:rsidP="008E4CEA">
      <w:pPr>
        <w:pStyle w:val="2"/>
      </w:pPr>
      <w:r>
        <w:t xml:space="preserve">Внутренний стандарт разработан с учетом требований, установленных Федеральным законом от 7 декабря 2011 года № 414-ФЗ «О центральном депозитарии», Федеральным законом от 22.04.1996 № 39-ФЗ «О рынке ценных бумаг», </w:t>
      </w:r>
      <w:r w:rsidRPr="009C066D">
        <w:t>Федеральн</w:t>
      </w:r>
      <w:r w:rsidR="00F22548">
        <w:t>ым</w:t>
      </w:r>
      <w:r w:rsidRPr="009C066D">
        <w:t xml:space="preserve"> закон</w:t>
      </w:r>
      <w:r w:rsidR="00F22548">
        <w:t>ом</w:t>
      </w:r>
      <w:r w:rsidRPr="009C066D">
        <w:t xml:space="preserve"> от 26 декабря 1995 г. № 208-ФЗ </w:t>
      </w:r>
      <w:r>
        <w:t>«</w:t>
      </w:r>
      <w:r w:rsidRPr="009C066D">
        <w:t>Об акционерных обществах</w:t>
      </w:r>
      <w:r>
        <w:t>» и нормативными актами Банка России.</w:t>
      </w:r>
    </w:p>
    <w:p w14:paraId="1E37E675" w14:textId="3D56FA4B" w:rsidR="00E45FAD" w:rsidRPr="00A31082" w:rsidRDefault="00E45FAD" w:rsidP="008E4CEA">
      <w:pPr>
        <w:pStyle w:val="a2"/>
      </w:pPr>
      <w:r>
        <w:t xml:space="preserve">Общие требования </w:t>
      </w:r>
      <w:r w:rsidR="00A84C66">
        <w:t xml:space="preserve">по использованию </w:t>
      </w:r>
      <w:r w:rsidR="008E4CEA">
        <w:t xml:space="preserve">Внутреннего </w:t>
      </w:r>
      <w:r w:rsidR="00A84C66">
        <w:t>стандарта</w:t>
      </w:r>
    </w:p>
    <w:p w14:paraId="56F61652" w14:textId="45DBB112" w:rsidR="00436370" w:rsidRPr="009C066D" w:rsidRDefault="00E45FAD" w:rsidP="00436370">
      <w:pPr>
        <w:pStyle w:val="2"/>
      </w:pPr>
      <w:r w:rsidRPr="00C04548">
        <w:t xml:space="preserve">Настоящий Внутренний стандарт применяется </w:t>
      </w:r>
      <w:r w:rsidR="00A84C66">
        <w:t xml:space="preserve">при </w:t>
      </w:r>
      <w:r w:rsidR="00282C05">
        <w:t>осуществлении обмена информацией</w:t>
      </w:r>
      <w:r w:rsidR="00184C87">
        <w:t xml:space="preserve"> (электронными документами)</w:t>
      </w:r>
      <w:r w:rsidR="00282C05">
        <w:t xml:space="preserve"> </w:t>
      </w:r>
      <w:r w:rsidR="00F22548">
        <w:t>между регистраторами и депозитариями</w:t>
      </w:r>
      <w:r w:rsidR="00E33260">
        <w:t xml:space="preserve"> (далее – Стороны)</w:t>
      </w:r>
      <w:r w:rsidR="00F22548">
        <w:t xml:space="preserve"> </w:t>
      </w:r>
      <w:r w:rsidR="00282C05">
        <w:t xml:space="preserve">в </w:t>
      </w:r>
      <w:r w:rsidR="00235E64">
        <w:t xml:space="preserve">процессе осуществления </w:t>
      </w:r>
      <w:r w:rsidR="00282C05">
        <w:t xml:space="preserve">лицензионной деятельности </w:t>
      </w:r>
      <w:r w:rsidR="008E4CEA">
        <w:t>в соответствии с требованиями законодательства и нормативных актов Банка России</w:t>
      </w:r>
      <w:r w:rsidR="00E33260">
        <w:t>, Базовых стандартов</w:t>
      </w:r>
      <w:r w:rsidR="0026589C">
        <w:t>.</w:t>
      </w:r>
    </w:p>
    <w:p w14:paraId="5841ABF3" w14:textId="63C2D78D" w:rsidR="006770AD" w:rsidRDefault="00D77582" w:rsidP="00184C87">
      <w:pPr>
        <w:pStyle w:val="2"/>
      </w:pPr>
      <w:r w:rsidRPr="00C04548">
        <w:t>Настоящий Внутренний стандарт</w:t>
      </w:r>
      <w:r>
        <w:t xml:space="preserve"> устанавливает требования к составу и </w:t>
      </w:r>
      <w:r w:rsidR="00235E64">
        <w:t>структуре</w:t>
      </w:r>
      <w:r>
        <w:t xml:space="preserve"> </w:t>
      </w:r>
      <w:r w:rsidR="00184C87">
        <w:t>электронных документов</w:t>
      </w:r>
      <w:r>
        <w:t xml:space="preserve">, которыми депозитарии и регистраторы обмениваются </w:t>
      </w:r>
      <w:r w:rsidR="00235E64">
        <w:t>в процессе осуществления лицензионной деятельности</w:t>
      </w:r>
      <w:r w:rsidR="006770AD">
        <w:t>.</w:t>
      </w:r>
    </w:p>
    <w:p w14:paraId="06B89318" w14:textId="49752F46" w:rsidR="00184C87" w:rsidRDefault="00184C87" w:rsidP="00184C87">
      <w:pPr>
        <w:pStyle w:val="2"/>
      </w:pPr>
      <w:r>
        <w:t xml:space="preserve">Электронный документ, сформированный в </w:t>
      </w:r>
      <w:r w:rsidR="002C2840">
        <w:t>системе электронного документооборота (далее – СЭД)</w:t>
      </w:r>
      <w:r>
        <w:t xml:space="preserve">, имеет юридическую силу и влечет предусмотренные для данного документа правовые последствия в случае его надлежащего оформления в соответствии с настоящим </w:t>
      </w:r>
      <w:r w:rsidR="002C2840">
        <w:t>Внутренним с</w:t>
      </w:r>
      <w:r>
        <w:t>тандарт</w:t>
      </w:r>
      <w:r w:rsidR="00121086">
        <w:t>о</w:t>
      </w:r>
      <w:r>
        <w:t xml:space="preserve">м и Правилами </w:t>
      </w:r>
      <w:r w:rsidR="00121086">
        <w:t>электронного документооборота (далее -</w:t>
      </w:r>
      <w:r>
        <w:t>ЭДО</w:t>
      </w:r>
      <w:r w:rsidR="00121086">
        <w:t>)</w:t>
      </w:r>
      <w:r>
        <w:t xml:space="preserve"> Организатора СЭД.</w:t>
      </w:r>
    </w:p>
    <w:p w14:paraId="154FA49B" w14:textId="15565B61" w:rsidR="00184C87" w:rsidRDefault="00184C87" w:rsidP="00121086">
      <w:pPr>
        <w:pStyle w:val="2"/>
      </w:pPr>
      <w:r>
        <w:t xml:space="preserve">Электронный документ должен быть сформирован в </w:t>
      </w:r>
      <w:r w:rsidR="007A77DF">
        <w:t>соответствии со структурой документа</w:t>
      </w:r>
      <w:r>
        <w:t>, определенн</w:t>
      </w:r>
      <w:r w:rsidR="007A77DF">
        <w:t>ой</w:t>
      </w:r>
      <w:r>
        <w:t xml:space="preserve"> в настоящ</w:t>
      </w:r>
      <w:r w:rsidR="00121086">
        <w:t>ем</w:t>
      </w:r>
      <w:r>
        <w:t xml:space="preserve"> </w:t>
      </w:r>
      <w:r w:rsidR="00121086">
        <w:t>Внутреннем с</w:t>
      </w:r>
      <w:r>
        <w:t>тандарт</w:t>
      </w:r>
      <w:r w:rsidR="00121086">
        <w:t>е</w:t>
      </w:r>
      <w:r>
        <w:t>.</w:t>
      </w:r>
    </w:p>
    <w:p w14:paraId="2B6A7BCB" w14:textId="4530FA5A" w:rsidR="00184C87" w:rsidRDefault="00184C87" w:rsidP="00121086">
      <w:pPr>
        <w:pStyle w:val="2"/>
      </w:pPr>
      <w:r>
        <w:t xml:space="preserve">Все действия с </w:t>
      </w:r>
      <w:r w:rsidR="00121086">
        <w:t>э</w:t>
      </w:r>
      <w:r>
        <w:t xml:space="preserve">лектронными документами, оформленными, переданными и/или полученными в соответствии с настоящим </w:t>
      </w:r>
      <w:r w:rsidR="007A77DF">
        <w:t>Внутренним с</w:t>
      </w:r>
      <w:r>
        <w:t>тандарт</w:t>
      </w:r>
      <w:r w:rsidR="00121086">
        <w:t>о</w:t>
      </w:r>
      <w:r>
        <w:t xml:space="preserve">м и Правилами ЭДО Организатора СЭД должны признаваться </w:t>
      </w:r>
      <w:r w:rsidR="007A77DF">
        <w:t>у</w:t>
      </w:r>
      <w:r>
        <w:t>частниками ЭДО совершенными в письменной форме и не могут быть оспорены только на том основании, что они совершены в электронном виде.</w:t>
      </w:r>
    </w:p>
    <w:p w14:paraId="73A85D28" w14:textId="29987D1B" w:rsidR="006770AD" w:rsidRDefault="00365A68" w:rsidP="008E4CEA">
      <w:pPr>
        <w:pStyle w:val="2"/>
        <w:spacing w:after="240"/>
      </w:pPr>
      <w:r>
        <w:t xml:space="preserve">Перечень электронных документов, используемых при информационном взаимодействии регистраторов и </w:t>
      </w:r>
      <w:r w:rsidR="00FE46AE">
        <w:t>д</w:t>
      </w:r>
      <w:r>
        <w:t>епозитариев, порядок и правила заполнения отдельных полей, а также порядок обмена электронными документами определяются Сторонами в соответствующих договорах (соглашениях).</w:t>
      </w:r>
    </w:p>
    <w:p w14:paraId="575CA0E0" w14:textId="69736EF9" w:rsidR="008110EB" w:rsidRDefault="008110EB" w:rsidP="007A77DF">
      <w:pPr>
        <w:pStyle w:val="a2"/>
      </w:pPr>
      <w:r>
        <w:lastRenderedPageBreak/>
        <w:t>Форматы электронных документов</w:t>
      </w:r>
    </w:p>
    <w:p w14:paraId="1213A51B" w14:textId="508F78A0" w:rsidR="00365A68" w:rsidRDefault="008110EB" w:rsidP="00365A68">
      <w:pPr>
        <w:pStyle w:val="2"/>
      </w:pPr>
      <w:r>
        <w:t xml:space="preserve">Настоящий </w:t>
      </w:r>
      <w:r w:rsidR="00365A68">
        <w:t xml:space="preserve">стандарт </w:t>
      </w:r>
      <w:r>
        <w:t xml:space="preserve">описывает </w:t>
      </w:r>
      <w:r w:rsidR="00365A68">
        <w:t>структуру</w:t>
      </w:r>
      <w:r>
        <w:t xml:space="preserve"> электронных документов, предназначенны</w:t>
      </w:r>
      <w:r w:rsidR="00365A68">
        <w:t>х</w:t>
      </w:r>
      <w:r>
        <w:t xml:space="preserve"> для обеспечения обмена информацией в виде электронных документов при взаимодействии регистраторов и депозитариев, при совершении операций по счетам зарегистрированных в реестре владельцев ценных бумаг лиц, получении/ предоставлении выписок, справок по операциям и других документов распорядительного и информационного характера, составлении списков владельцев ценных бумаг. </w:t>
      </w:r>
    </w:p>
    <w:p w14:paraId="18B732E6" w14:textId="21A6E54C" w:rsidR="002B1042" w:rsidRDefault="002B1042" w:rsidP="002B1042">
      <w:pPr>
        <w:pStyle w:val="2"/>
      </w:pPr>
      <w:r>
        <w:t xml:space="preserve">Описание структуры электронных документов приведены в приложениях 1-3, которые являются неотъемлемой частью настоящего </w:t>
      </w:r>
      <w:r w:rsidR="00E33260">
        <w:t xml:space="preserve">Внутреннего </w:t>
      </w:r>
      <w:r>
        <w:t>стандарта.</w:t>
      </w:r>
    </w:p>
    <w:p w14:paraId="39658660" w14:textId="30A3E81E" w:rsidR="008110EB" w:rsidRDefault="002B1042" w:rsidP="002B1042">
      <w:pPr>
        <w:pStyle w:val="a2"/>
      </w:pPr>
      <w:r>
        <w:t>Приложения к Внутреннему стандарту</w:t>
      </w:r>
    </w:p>
    <w:p w14:paraId="690519B7" w14:textId="6CDDA5CA" w:rsidR="007A77DF" w:rsidRDefault="007A77DF" w:rsidP="002B1042">
      <w:pPr>
        <w:pStyle w:val="2"/>
      </w:pPr>
      <w:r>
        <w:t>Приложение 1. Форматы электронного взаимодействия.</w:t>
      </w:r>
    </w:p>
    <w:p w14:paraId="0E2E1685" w14:textId="2550DA06" w:rsidR="007A77DF" w:rsidRDefault="007A77DF" w:rsidP="002B1042">
      <w:r>
        <w:t xml:space="preserve">Представлены </w:t>
      </w:r>
      <w:r>
        <w:rPr>
          <w:lang w:val="en-US"/>
        </w:rPr>
        <w:t>XSD</w:t>
      </w:r>
      <w:r>
        <w:t xml:space="preserve"> схемы всех типов электронных документов.</w:t>
      </w:r>
    </w:p>
    <w:p w14:paraId="29C8EB47" w14:textId="429CE1CF" w:rsidR="007A77DF" w:rsidRDefault="007A77DF" w:rsidP="002B1042">
      <w:pPr>
        <w:rPr>
          <w:lang w:val="en-US"/>
        </w:rPr>
      </w:pPr>
      <w:r w:rsidRPr="007A77DF">
        <w:rPr>
          <w:lang w:val="en-US"/>
        </w:rPr>
        <w:t>(</w:t>
      </w:r>
      <w:r>
        <w:t>файлы</w:t>
      </w:r>
      <w:r w:rsidRPr="007A77DF">
        <w:rPr>
          <w:lang w:val="en-US"/>
        </w:rPr>
        <w:t xml:space="preserve"> </w:t>
      </w:r>
      <w:r w:rsidR="006E0270" w:rsidRPr="006E0270">
        <w:rPr>
          <w:lang w:val="en-US"/>
        </w:rPr>
        <w:t>FCDR_2017_02(2019v3).xsd</w:t>
      </w:r>
      <w:r w:rsidR="006E0270">
        <w:rPr>
          <w:lang w:val="en-US"/>
        </w:rPr>
        <w:t xml:space="preserve"> </w:t>
      </w:r>
      <w:r>
        <w:t>и</w:t>
      </w:r>
      <w:r w:rsidRPr="007A77DF">
        <w:rPr>
          <w:lang w:val="en-US"/>
        </w:rPr>
        <w:t xml:space="preserve"> eSignature.xsd)</w:t>
      </w:r>
    </w:p>
    <w:p w14:paraId="6491C6AC" w14:textId="77777777" w:rsidR="00A10796" w:rsidRPr="0026589C" w:rsidRDefault="00A10796" w:rsidP="007A77DF">
      <w:pPr>
        <w:rPr>
          <w:lang w:val="en-US"/>
        </w:rPr>
      </w:pPr>
    </w:p>
    <w:p w14:paraId="6CB56762" w14:textId="2B0D28F2" w:rsidR="007A77DF" w:rsidRDefault="007A77DF" w:rsidP="002B1042">
      <w:pPr>
        <w:pStyle w:val="2"/>
      </w:pPr>
      <w:r>
        <w:t xml:space="preserve">Приложение 2. </w:t>
      </w:r>
      <w:r w:rsidRPr="007A77DF">
        <w:rPr>
          <w:lang w:val="en-US"/>
        </w:rPr>
        <w:t>FCDR</w:t>
      </w:r>
      <w:r w:rsidRPr="007A77DF">
        <w:t>_2017_</w:t>
      </w:r>
      <w:r w:rsidRPr="007A77DF">
        <w:rPr>
          <w:lang w:val="en-US"/>
        </w:rPr>
        <w:t>NSD</w:t>
      </w:r>
      <w:r w:rsidRPr="007A77DF">
        <w:t>_0</w:t>
      </w:r>
      <w:r w:rsidR="00877E80">
        <w:t>3</w:t>
      </w:r>
      <w:r>
        <w:t>. Атрибутный состав сообщений.</w:t>
      </w:r>
    </w:p>
    <w:p w14:paraId="6E3B5123" w14:textId="5FB2BEB7" w:rsidR="007A77DF" w:rsidRDefault="007A77DF" w:rsidP="002B1042">
      <w:r>
        <w:t xml:space="preserve">(файл </w:t>
      </w:r>
      <w:r w:rsidRPr="007A77DF">
        <w:t>FCDR_2017_</w:t>
      </w:r>
      <w:r w:rsidR="006E0270" w:rsidRPr="006E0270">
        <w:t>02</w:t>
      </w:r>
      <w:r w:rsidRPr="007A77DF">
        <w:t>_</w:t>
      </w:r>
      <w:r w:rsidR="006E0270">
        <w:rPr>
          <w:lang w:val="en-US"/>
        </w:rPr>
        <w:t>v</w:t>
      </w:r>
      <w:r w:rsidRPr="007A77DF">
        <w:t>0</w:t>
      </w:r>
      <w:r w:rsidR="00877E80">
        <w:t>3</w:t>
      </w:r>
      <w:r w:rsidRPr="007A77DF">
        <w:t>_Сообщения.docx</w:t>
      </w:r>
      <w:r>
        <w:t>)</w:t>
      </w:r>
    </w:p>
    <w:p w14:paraId="052D44B0" w14:textId="77777777" w:rsidR="00A10796" w:rsidRDefault="00A10796" w:rsidP="007A77DF"/>
    <w:p w14:paraId="551317AF" w14:textId="01EF01D7" w:rsidR="007A77DF" w:rsidRDefault="007A77DF" w:rsidP="002B1042">
      <w:pPr>
        <w:pStyle w:val="2"/>
      </w:pPr>
      <w:r>
        <w:t xml:space="preserve">Приложение 3. </w:t>
      </w:r>
      <w:r w:rsidRPr="007A77DF">
        <w:t>FCDR_2017_NSD_0</w:t>
      </w:r>
      <w:r w:rsidR="00877E80">
        <w:t>3</w:t>
      </w:r>
      <w:r>
        <w:t>. Справочники.</w:t>
      </w:r>
    </w:p>
    <w:p w14:paraId="118DC2AE" w14:textId="3E684E9E" w:rsidR="007A77DF" w:rsidRPr="007A77DF" w:rsidRDefault="007A77DF" w:rsidP="002B1042">
      <w:r>
        <w:t xml:space="preserve">(файл </w:t>
      </w:r>
      <w:r w:rsidRPr="007A77DF">
        <w:t>FCDR_2017_</w:t>
      </w:r>
      <w:r w:rsidR="006E0270" w:rsidRPr="006E0270">
        <w:t>02</w:t>
      </w:r>
      <w:r w:rsidRPr="007A77DF">
        <w:t>_</w:t>
      </w:r>
      <w:r w:rsidR="006E0270">
        <w:rPr>
          <w:lang w:val="en-US"/>
        </w:rPr>
        <w:t>v</w:t>
      </w:r>
      <w:r w:rsidRPr="007A77DF">
        <w:t>0</w:t>
      </w:r>
      <w:r w:rsidR="00877E80">
        <w:t>3</w:t>
      </w:r>
      <w:r w:rsidRPr="007A77DF">
        <w:t>_Справочники.docx</w:t>
      </w:r>
      <w:r>
        <w:t>)</w:t>
      </w:r>
    </w:p>
    <w:sectPr w:rsidR="007A77DF" w:rsidRPr="007A77DF" w:rsidSect="00872111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5" w:h="16837"/>
      <w:pgMar w:top="1134" w:right="850" w:bottom="1134" w:left="1701" w:header="0" w:footer="688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6D85C" w14:textId="77777777" w:rsidR="003C3B10" w:rsidRDefault="003C3B10">
      <w:r>
        <w:separator/>
      </w:r>
    </w:p>
  </w:endnote>
  <w:endnote w:type="continuationSeparator" w:id="0">
    <w:p w14:paraId="7EC7750A" w14:textId="77777777" w:rsidR="003C3B10" w:rsidRDefault="003C3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rporate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6F390" w14:textId="77777777" w:rsidR="00E45FAD" w:rsidRDefault="003C3B10" w:rsidP="000A3016">
    <w:pPr>
      <w:pStyle w:val="ab"/>
      <w:framePr w:h="216" w:wrap="none" w:vAnchor="text" w:hAnchor="page" w:x="11194" w:y="-377"/>
      <w:shd w:val="clear" w:color="auto" w:fill="auto"/>
    </w:pPr>
    <w:r>
      <w:pict w14:anchorId="21C207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.7pt;margin-top:784pt;width:600.05pt;height:57.1pt;z-index:-8;visibility:visible">
          <v:imagedata r:id="rId1" o:title=""/>
        </v:shape>
      </w:pict>
    </w:r>
    <w:r>
      <w:pict w14:anchorId="2BB3E853">
        <v:shape id="_x0000_s2051" type="#_x0000_t75" style="position:absolute;left:0;text-align:left;margin-left:-.7pt;margin-top:784pt;width:600.05pt;height:57.1pt;z-index:-9;visibility:visible">
          <v:imagedata r:id="rId1" o:title=""/>
        </v:shape>
      </w:pict>
    </w:r>
    <w:r w:rsidR="00F543C4">
      <w:rPr>
        <w:rStyle w:val="110"/>
      </w:rPr>
      <w:fldChar w:fldCharType="begin"/>
    </w:r>
    <w:r w:rsidR="00F543C4">
      <w:rPr>
        <w:rStyle w:val="110"/>
      </w:rPr>
      <w:instrText xml:space="preserve"> PAGE \* MERGEFORMAT </w:instrText>
    </w:r>
    <w:r w:rsidR="00F543C4">
      <w:rPr>
        <w:rStyle w:val="110"/>
      </w:rPr>
      <w:fldChar w:fldCharType="separate"/>
    </w:r>
    <w:r w:rsidR="00E33260">
      <w:rPr>
        <w:rStyle w:val="110"/>
      </w:rPr>
      <w:t>4</w:t>
    </w:r>
    <w:r w:rsidR="00F543C4">
      <w:rPr>
        <w:rStyle w:val="110"/>
      </w:rPr>
      <w:fldChar w:fldCharType="end"/>
    </w:r>
  </w:p>
  <w:p w14:paraId="1BAA81FA" w14:textId="77777777" w:rsidR="00E45FAD" w:rsidRPr="00872111" w:rsidRDefault="003C3B10" w:rsidP="00872111">
    <w:pPr>
      <w:rPr>
        <w:color w:val="FF0000"/>
        <w:sz w:val="2"/>
        <w:szCs w:val="2"/>
      </w:rPr>
    </w:pPr>
    <w:r>
      <w:rPr>
        <w:noProof/>
        <w:color w:val="000000"/>
      </w:rPr>
      <w:pict w14:anchorId="2FE47F7C">
        <v:shape id="_x0000_s2052" type="#_x0000_t75" style="position:absolute;left:0;text-align:left;margin-left:-88.25pt;margin-top:-21.7pt;width:600.05pt;height:57.1pt;z-index:-2;visibility:visible">
          <v:imagedata r:id="rId1" o:title=""/>
        </v:shape>
      </w:pict>
    </w:r>
    <w:r>
      <w:rPr>
        <w:noProof/>
        <w:color w:val="000000"/>
      </w:rPr>
      <w:pict w14:anchorId="6BFB8EE3">
        <v:shape id="_x0000_s2053" type="#_x0000_t75" style="position:absolute;left:0;text-align:left;margin-left:-88.15pt;margin-top:-21.7pt;width:600.05pt;height:57.1pt;z-index:-4;visibility:visible">
          <v:imagedata r:id="rId1" o:title="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C0B42" w14:textId="77777777" w:rsidR="00E45FAD" w:rsidRDefault="003C3B10">
    <w:pPr>
      <w:pStyle w:val="af8"/>
    </w:pPr>
    <w:r>
      <w:rPr>
        <w:noProof/>
      </w:rPr>
      <w:pict w14:anchorId="656B23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left:0;text-align:left;margin-left:-.7pt;margin-top:784pt;width:600.05pt;height:57.1pt;z-index:-1;visibility:visible">
          <v:imagedata r:id="rId1" o:title=""/>
        </v:shape>
      </w:pict>
    </w:r>
    <w:r>
      <w:rPr>
        <w:noProof/>
      </w:rPr>
      <w:pict w14:anchorId="5A42A4AA">
        <v:shape id="_x0000_s2056" type="#_x0000_t75" style="position:absolute;left:0;text-align:left;margin-left:-.7pt;margin-top:784pt;width:600.05pt;height:57.1pt;z-index:-5;visibility:visible">
          <v:imagedata r:id="rId1" o:title=""/>
        </v:shape>
      </w:pict>
    </w:r>
    <w:r>
      <w:rPr>
        <w:noProof/>
      </w:rPr>
      <w:pict w14:anchorId="49B3EB0B">
        <v:shape id="_x0000_s2057" type="#_x0000_t75" style="position:absolute;left:0;text-align:left;margin-left:-.7pt;margin-top:784pt;width:600.05pt;height:57.1pt;z-index:-6;visibility:visible">
          <v:imagedata r:id="rId1" o:title=""/>
        </v:shape>
      </w:pict>
    </w:r>
    <w:r>
      <w:rPr>
        <w:noProof/>
      </w:rPr>
      <w:pict w14:anchorId="164CE44F">
        <v:shape id="_x0000_s2058" type="#_x0000_t75" style="position:absolute;left:0;text-align:left;margin-left:-.7pt;margin-top:784pt;width:600.05pt;height:57.1pt;z-index:-7;visibility:visible">
          <v:imagedata r:id="rId1" o:title=""/>
        </v:shape>
      </w:pict>
    </w:r>
    <w:r>
      <w:rPr>
        <w:noProof/>
      </w:rPr>
      <w:pict w14:anchorId="1EDF5FFA">
        <v:shape id="_x0000_s2059" type="#_x0000_t75" style="position:absolute;left:0;text-align:left;margin-left:-.7pt;margin-top:784pt;width:600.05pt;height:57.1pt;z-index:-10;visibility:visible">
          <v:imagedata r:id="rId1" o:title=""/>
        </v:shape>
      </w:pict>
    </w:r>
    <w:r>
      <w:rPr>
        <w:noProof/>
      </w:rPr>
      <w:pict w14:anchorId="7A71B2EA">
        <v:shape id="Рисунок 6" o:spid="_x0000_s2060" type="#_x0000_t75" style="position:absolute;left:0;text-align:left;margin-left:-.7pt;margin-top:784pt;width:600.05pt;height:57.1pt;z-index:-11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0EEA26" w14:textId="77777777" w:rsidR="003C3B10" w:rsidRDefault="003C3B10">
      <w:r>
        <w:separator/>
      </w:r>
    </w:p>
  </w:footnote>
  <w:footnote w:type="continuationSeparator" w:id="0">
    <w:p w14:paraId="19780D18" w14:textId="77777777" w:rsidR="003C3B10" w:rsidRDefault="003C3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90554" w14:textId="77777777" w:rsidR="00E45FAD" w:rsidRDefault="003C3B10">
    <w:pPr>
      <w:pStyle w:val="af6"/>
    </w:pPr>
    <w:r>
      <w:rPr>
        <w:noProof/>
      </w:rPr>
      <w:pict w14:anchorId="69C766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.7pt;margin-top:784pt;width:600.05pt;height:57.1pt;z-index:-3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7102C" w14:textId="77777777" w:rsidR="00E45FAD" w:rsidRDefault="003C3B10">
    <w:pPr>
      <w:pStyle w:val="af6"/>
    </w:pPr>
    <w:r>
      <w:rPr>
        <w:noProof/>
      </w:rPr>
      <w:pict w14:anchorId="2CA588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21" o:spid="_x0000_s2054" type="#_x0000_t75" style="position:absolute;left:0;text-align:left;margin-left:-1.6pt;margin-top:-2.15pt;width:594.55pt;height:104.9pt;z-index:-12;visibility:visible;mso-position-horizontal-relative:page;mso-position-vertical-relative:page">
          <v:imagedata r:id="rId1" o:title="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858858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66222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A5D670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87BA84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CEB8E23A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6" w15:restartNumberingAfterBreak="0">
    <w:nsid w:val="00000005"/>
    <w:multiLevelType w:val="multilevel"/>
    <w:tmpl w:val="00000004"/>
    <w:lvl w:ilvl="0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 w15:restartNumberingAfterBreak="0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 w15:restartNumberingAfterBreak="0">
    <w:nsid w:val="00000009"/>
    <w:multiLevelType w:val="multilevel"/>
    <w:tmpl w:val="00000008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0" w15:restartNumberingAfterBreak="0">
    <w:nsid w:val="0000000D"/>
    <w:multiLevelType w:val="multilevel"/>
    <w:tmpl w:val="0000000C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1" w15:restartNumberingAfterBreak="0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2" w15:restartNumberingAfterBreak="0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3" w15:restartNumberingAfterBreak="0">
    <w:nsid w:val="00000013"/>
    <w:multiLevelType w:val="multilevel"/>
    <w:tmpl w:val="0000001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4" w15:restartNumberingAfterBreak="0">
    <w:nsid w:val="0B754095"/>
    <w:multiLevelType w:val="hybridMultilevel"/>
    <w:tmpl w:val="51602588"/>
    <w:lvl w:ilvl="0" w:tplc="283A7CCE">
      <w:start w:val="1"/>
      <w:numFmt w:val="decimal"/>
      <w:pStyle w:val="a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3076" w:hanging="360"/>
      </w:pPr>
    </w:lvl>
    <w:lvl w:ilvl="2" w:tplc="0419001B" w:tentative="1">
      <w:start w:val="1"/>
      <w:numFmt w:val="lowerRoman"/>
      <w:lvlText w:val="%3."/>
      <w:lvlJc w:val="right"/>
      <w:pPr>
        <w:ind w:left="3796" w:hanging="180"/>
      </w:pPr>
    </w:lvl>
    <w:lvl w:ilvl="3" w:tplc="0419000F" w:tentative="1">
      <w:start w:val="1"/>
      <w:numFmt w:val="decimal"/>
      <w:lvlText w:val="%4."/>
      <w:lvlJc w:val="left"/>
      <w:pPr>
        <w:ind w:left="4516" w:hanging="360"/>
      </w:pPr>
    </w:lvl>
    <w:lvl w:ilvl="4" w:tplc="04190019" w:tentative="1">
      <w:start w:val="1"/>
      <w:numFmt w:val="lowerLetter"/>
      <w:lvlText w:val="%5."/>
      <w:lvlJc w:val="left"/>
      <w:pPr>
        <w:ind w:left="5236" w:hanging="360"/>
      </w:pPr>
    </w:lvl>
    <w:lvl w:ilvl="5" w:tplc="0419001B" w:tentative="1">
      <w:start w:val="1"/>
      <w:numFmt w:val="lowerRoman"/>
      <w:lvlText w:val="%6."/>
      <w:lvlJc w:val="right"/>
      <w:pPr>
        <w:ind w:left="5956" w:hanging="180"/>
      </w:pPr>
    </w:lvl>
    <w:lvl w:ilvl="6" w:tplc="0419000F" w:tentative="1">
      <w:start w:val="1"/>
      <w:numFmt w:val="decimal"/>
      <w:lvlText w:val="%7."/>
      <w:lvlJc w:val="left"/>
      <w:pPr>
        <w:ind w:left="6676" w:hanging="360"/>
      </w:pPr>
    </w:lvl>
    <w:lvl w:ilvl="7" w:tplc="04190019" w:tentative="1">
      <w:start w:val="1"/>
      <w:numFmt w:val="lowerLetter"/>
      <w:lvlText w:val="%8."/>
      <w:lvlJc w:val="left"/>
      <w:pPr>
        <w:ind w:left="7396" w:hanging="360"/>
      </w:pPr>
    </w:lvl>
    <w:lvl w:ilvl="8" w:tplc="0419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15" w15:restartNumberingAfterBreak="0">
    <w:nsid w:val="11286BC7"/>
    <w:multiLevelType w:val="multilevel"/>
    <w:tmpl w:val="E8C22120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6" w15:restartNumberingAfterBreak="0">
    <w:nsid w:val="1B716657"/>
    <w:multiLevelType w:val="multilevel"/>
    <w:tmpl w:val="A6F23098"/>
    <w:lvl w:ilvl="0">
      <w:start w:val="1"/>
      <w:numFmt w:val="russianLower"/>
      <w:lvlText w:val="%1."/>
      <w:lvlJc w:val="left"/>
      <w:rPr>
        <w:rFonts w:cs="Times New Roman" w:hint="default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7" w15:restartNumberingAfterBreak="0">
    <w:nsid w:val="264B413C"/>
    <w:multiLevelType w:val="hybridMultilevel"/>
    <w:tmpl w:val="322AC0AC"/>
    <w:lvl w:ilvl="0" w:tplc="33B4E090">
      <w:start w:val="1"/>
      <w:numFmt w:val="bullet"/>
      <w:pStyle w:val="a0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9A9776F"/>
    <w:multiLevelType w:val="multilevel"/>
    <w:tmpl w:val="697068C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9" w15:restartNumberingAfterBreak="0">
    <w:nsid w:val="2FDE2374"/>
    <w:multiLevelType w:val="hybridMultilevel"/>
    <w:tmpl w:val="A8F8D9C4"/>
    <w:lvl w:ilvl="0" w:tplc="2FFC4012">
      <w:start w:val="1"/>
      <w:numFmt w:val="russianLower"/>
      <w:pStyle w:val="a1"/>
      <w:lvlText w:val="%1)"/>
      <w:lvlJc w:val="left"/>
      <w:pPr>
        <w:ind w:left="927" w:hanging="360"/>
      </w:pPr>
      <w:rPr>
        <w:rFonts w:cs="Times New Roman" w:hint="default"/>
      </w:rPr>
    </w:lvl>
    <w:lvl w:ilvl="1" w:tplc="0C070003">
      <w:start w:val="1"/>
      <w:numFmt w:val="lowerLetter"/>
      <w:lvlText w:val="%2."/>
      <w:lvlJc w:val="left"/>
      <w:pPr>
        <w:ind w:left="1987" w:hanging="360"/>
      </w:pPr>
      <w:rPr>
        <w:rFonts w:cs="Times New Roman"/>
      </w:rPr>
    </w:lvl>
    <w:lvl w:ilvl="2" w:tplc="0C070005">
      <w:start w:val="1"/>
      <w:numFmt w:val="lowerRoman"/>
      <w:lvlText w:val="%3."/>
      <w:lvlJc w:val="right"/>
      <w:pPr>
        <w:ind w:left="2707" w:hanging="180"/>
      </w:pPr>
      <w:rPr>
        <w:rFonts w:cs="Times New Roman"/>
      </w:rPr>
    </w:lvl>
    <w:lvl w:ilvl="3" w:tplc="0419000B">
      <w:start w:val="1"/>
      <w:numFmt w:val="decimal"/>
      <w:lvlText w:val="%4."/>
      <w:lvlJc w:val="left"/>
      <w:pPr>
        <w:ind w:left="3427" w:hanging="360"/>
      </w:pPr>
      <w:rPr>
        <w:rFonts w:cs="Times New Roman"/>
      </w:rPr>
    </w:lvl>
    <w:lvl w:ilvl="4" w:tplc="0C070003">
      <w:start w:val="1"/>
      <w:numFmt w:val="lowerLetter"/>
      <w:lvlText w:val="%5."/>
      <w:lvlJc w:val="left"/>
      <w:pPr>
        <w:ind w:left="4147" w:hanging="360"/>
      </w:pPr>
      <w:rPr>
        <w:rFonts w:cs="Times New Roman"/>
      </w:rPr>
    </w:lvl>
    <w:lvl w:ilvl="5" w:tplc="0C070005">
      <w:start w:val="1"/>
      <w:numFmt w:val="lowerRoman"/>
      <w:lvlText w:val="%6."/>
      <w:lvlJc w:val="right"/>
      <w:pPr>
        <w:ind w:left="4867" w:hanging="180"/>
      </w:pPr>
      <w:rPr>
        <w:rFonts w:cs="Times New Roman"/>
      </w:rPr>
    </w:lvl>
    <w:lvl w:ilvl="6" w:tplc="0C070001">
      <w:start w:val="1"/>
      <w:numFmt w:val="decimal"/>
      <w:lvlText w:val="%7."/>
      <w:lvlJc w:val="left"/>
      <w:pPr>
        <w:ind w:left="5587" w:hanging="360"/>
      </w:pPr>
      <w:rPr>
        <w:rFonts w:cs="Times New Roman"/>
      </w:rPr>
    </w:lvl>
    <w:lvl w:ilvl="7" w:tplc="0C070003">
      <w:start w:val="1"/>
      <w:numFmt w:val="lowerLetter"/>
      <w:lvlText w:val="%8."/>
      <w:lvlJc w:val="left"/>
      <w:pPr>
        <w:ind w:left="6307" w:hanging="360"/>
      </w:pPr>
      <w:rPr>
        <w:rFonts w:cs="Times New Roman"/>
      </w:rPr>
    </w:lvl>
    <w:lvl w:ilvl="8" w:tplc="0C070005">
      <w:start w:val="1"/>
      <w:numFmt w:val="lowerRoman"/>
      <w:lvlText w:val="%9."/>
      <w:lvlJc w:val="right"/>
      <w:pPr>
        <w:ind w:left="7027" w:hanging="180"/>
      </w:pPr>
      <w:rPr>
        <w:rFonts w:cs="Times New Roman"/>
      </w:rPr>
    </w:lvl>
  </w:abstractNum>
  <w:abstractNum w:abstractNumId="20" w15:restartNumberingAfterBreak="0">
    <w:nsid w:val="37DF142E"/>
    <w:multiLevelType w:val="multilevel"/>
    <w:tmpl w:val="C5829E2E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cs="Times New Roman" w:hint="default"/>
      </w:rPr>
    </w:lvl>
  </w:abstractNum>
  <w:abstractNum w:abstractNumId="21" w15:restartNumberingAfterBreak="0">
    <w:nsid w:val="389975F0"/>
    <w:multiLevelType w:val="multilevel"/>
    <w:tmpl w:val="B21C905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2" w15:restartNumberingAfterBreak="0">
    <w:nsid w:val="39C7579D"/>
    <w:multiLevelType w:val="multilevel"/>
    <w:tmpl w:val="D05E47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3" w15:restartNumberingAfterBreak="0">
    <w:nsid w:val="51CB289A"/>
    <w:multiLevelType w:val="multilevel"/>
    <w:tmpl w:val="6F904CD0"/>
    <w:lvl w:ilvl="0">
      <w:start w:val="1"/>
      <w:numFmt w:val="decimal"/>
      <w:pStyle w:val="a2"/>
      <w:lvlText w:val="Раздел %1."/>
      <w:lvlJc w:val="left"/>
      <w:pPr>
        <w:ind w:left="0" w:firstLine="0"/>
      </w:pPr>
      <w:rPr>
        <w:rFonts w:hint="default"/>
        <w:b/>
        <w:bCs w:val="0"/>
        <w:i w:val="0"/>
        <w:iCs w:val="0"/>
        <w:sz w:val="24"/>
        <w:szCs w:val="24"/>
        <w:u w:val="none"/>
      </w:rPr>
    </w:lvl>
    <w:lvl w:ilvl="1">
      <w:start w:val="1"/>
      <w:numFmt w:val="decimal"/>
      <w:pStyle w:val="2"/>
      <w:isLgl/>
      <w:lvlText w:val="%1.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pStyle w:val="3"/>
      <w:isLgl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587E2B1A"/>
    <w:multiLevelType w:val="hybridMultilevel"/>
    <w:tmpl w:val="99EED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21337DE"/>
    <w:multiLevelType w:val="hybridMultilevel"/>
    <w:tmpl w:val="F02EA99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26" w15:restartNumberingAfterBreak="0">
    <w:nsid w:val="63383390"/>
    <w:multiLevelType w:val="multilevel"/>
    <w:tmpl w:val="D1E832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764F06B7"/>
    <w:multiLevelType w:val="multilevel"/>
    <w:tmpl w:val="7C5689A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9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cs="Times New Roman" w:hint="default"/>
      </w:rPr>
    </w:lvl>
  </w:abstractNum>
  <w:abstractNum w:abstractNumId="28" w15:restartNumberingAfterBreak="0">
    <w:nsid w:val="7DE811EB"/>
    <w:multiLevelType w:val="multilevel"/>
    <w:tmpl w:val="21A87F32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cs="Times New Roman" w:hint="default"/>
      </w:rPr>
    </w:lvl>
  </w:abstractNum>
  <w:abstractNum w:abstractNumId="29" w15:restartNumberingAfterBreak="0">
    <w:nsid w:val="7F6E05ED"/>
    <w:multiLevelType w:val="multilevel"/>
    <w:tmpl w:val="0766562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9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27"/>
  </w:num>
  <w:num w:numId="12">
    <w:abstractNumId w:val="22"/>
  </w:num>
  <w:num w:numId="13">
    <w:abstractNumId w:val="28"/>
  </w:num>
  <w:num w:numId="14">
    <w:abstractNumId w:val="18"/>
  </w:num>
  <w:num w:numId="15">
    <w:abstractNumId w:val="26"/>
  </w:num>
  <w:num w:numId="16">
    <w:abstractNumId w:val="20"/>
  </w:num>
  <w:num w:numId="17">
    <w:abstractNumId w:val="16"/>
  </w:num>
  <w:num w:numId="18">
    <w:abstractNumId w:val="24"/>
  </w:num>
  <w:num w:numId="19">
    <w:abstractNumId w:val="15"/>
  </w:num>
  <w:num w:numId="20">
    <w:abstractNumId w:val="25"/>
  </w:num>
  <w:num w:numId="21">
    <w:abstractNumId w:val="21"/>
  </w:num>
  <w:num w:numId="22">
    <w:abstractNumId w:val="29"/>
  </w:num>
  <w:num w:numId="23">
    <w:abstractNumId w:val="3"/>
  </w:num>
  <w:num w:numId="24">
    <w:abstractNumId w:val="23"/>
  </w:num>
  <w:num w:numId="25">
    <w:abstractNumId w:val="2"/>
  </w:num>
  <w:num w:numId="26">
    <w:abstractNumId w:val="23"/>
  </w:num>
  <w:num w:numId="27">
    <w:abstractNumId w:val="1"/>
  </w:num>
  <w:num w:numId="28">
    <w:abstractNumId w:val="23"/>
  </w:num>
  <w:num w:numId="29">
    <w:abstractNumId w:val="0"/>
  </w:num>
  <w:num w:numId="30">
    <w:abstractNumId w:val="17"/>
  </w:num>
  <w:num w:numId="31">
    <w:abstractNumId w:val="19"/>
  </w:num>
  <w:num w:numId="32">
    <w:abstractNumId w:val="14"/>
  </w:num>
  <w:num w:numId="33">
    <w:abstractNumId w:val="23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proofState w:spelling="clean" w:grammar="clean"/>
  <w:doNotTrackMoves/>
  <w:documentProtection w:edit="trackedChanges" w:enforcement="0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32F0"/>
    <w:rsid w:val="000234B5"/>
    <w:rsid w:val="00031E64"/>
    <w:rsid w:val="00044853"/>
    <w:rsid w:val="000514F4"/>
    <w:rsid w:val="00052F7D"/>
    <w:rsid w:val="00073EE0"/>
    <w:rsid w:val="00082717"/>
    <w:rsid w:val="00082E51"/>
    <w:rsid w:val="00093A61"/>
    <w:rsid w:val="000A3016"/>
    <w:rsid w:val="000A49BF"/>
    <w:rsid w:val="000A5470"/>
    <w:rsid w:val="000D3885"/>
    <w:rsid w:val="000D5402"/>
    <w:rsid w:val="000E12F9"/>
    <w:rsid w:val="000E32F0"/>
    <w:rsid w:val="000F6C09"/>
    <w:rsid w:val="001052EF"/>
    <w:rsid w:val="001065A0"/>
    <w:rsid w:val="001073FB"/>
    <w:rsid w:val="001143EE"/>
    <w:rsid w:val="001166F2"/>
    <w:rsid w:val="00121086"/>
    <w:rsid w:val="00172DA8"/>
    <w:rsid w:val="00173F18"/>
    <w:rsid w:val="00181598"/>
    <w:rsid w:val="00184C87"/>
    <w:rsid w:val="0019071F"/>
    <w:rsid w:val="001A2B5A"/>
    <w:rsid w:val="001A747D"/>
    <w:rsid w:val="001B02A0"/>
    <w:rsid w:val="001B33A0"/>
    <w:rsid w:val="001B5F15"/>
    <w:rsid w:val="001C08D5"/>
    <w:rsid w:val="001E3E5E"/>
    <w:rsid w:val="001E61C4"/>
    <w:rsid w:val="00200B30"/>
    <w:rsid w:val="002127E8"/>
    <w:rsid w:val="002158E1"/>
    <w:rsid w:val="00223830"/>
    <w:rsid w:val="00224A5E"/>
    <w:rsid w:val="00235E64"/>
    <w:rsid w:val="00247541"/>
    <w:rsid w:val="00251A57"/>
    <w:rsid w:val="00262699"/>
    <w:rsid w:val="0026589C"/>
    <w:rsid w:val="00270D04"/>
    <w:rsid w:val="0027171F"/>
    <w:rsid w:val="00275BB7"/>
    <w:rsid w:val="00282C05"/>
    <w:rsid w:val="002871F9"/>
    <w:rsid w:val="002925A4"/>
    <w:rsid w:val="002A0B88"/>
    <w:rsid w:val="002B1042"/>
    <w:rsid w:val="002B13F7"/>
    <w:rsid w:val="002B3E6C"/>
    <w:rsid w:val="002C2497"/>
    <w:rsid w:val="002C2840"/>
    <w:rsid w:val="002C79D2"/>
    <w:rsid w:val="002D1442"/>
    <w:rsid w:val="002D21B0"/>
    <w:rsid w:val="002D476C"/>
    <w:rsid w:val="002F0600"/>
    <w:rsid w:val="002F4A2A"/>
    <w:rsid w:val="0030051C"/>
    <w:rsid w:val="00303B4C"/>
    <w:rsid w:val="003062C9"/>
    <w:rsid w:val="0031155C"/>
    <w:rsid w:val="003156E3"/>
    <w:rsid w:val="00315A0B"/>
    <w:rsid w:val="00330F0D"/>
    <w:rsid w:val="003316E4"/>
    <w:rsid w:val="00346147"/>
    <w:rsid w:val="003607AD"/>
    <w:rsid w:val="00364E37"/>
    <w:rsid w:val="00365A68"/>
    <w:rsid w:val="00375763"/>
    <w:rsid w:val="00382D4C"/>
    <w:rsid w:val="003863AC"/>
    <w:rsid w:val="00394CD9"/>
    <w:rsid w:val="003A4D84"/>
    <w:rsid w:val="003B2F39"/>
    <w:rsid w:val="003C3B10"/>
    <w:rsid w:val="003E1D0A"/>
    <w:rsid w:val="003E6770"/>
    <w:rsid w:val="003E69AA"/>
    <w:rsid w:val="003F0D9D"/>
    <w:rsid w:val="003F5D68"/>
    <w:rsid w:val="00404EBB"/>
    <w:rsid w:val="00432348"/>
    <w:rsid w:val="00433F4D"/>
    <w:rsid w:val="00436370"/>
    <w:rsid w:val="00447875"/>
    <w:rsid w:val="0045580A"/>
    <w:rsid w:val="00467895"/>
    <w:rsid w:val="00477D75"/>
    <w:rsid w:val="00481234"/>
    <w:rsid w:val="004841A0"/>
    <w:rsid w:val="00486DCA"/>
    <w:rsid w:val="004B7807"/>
    <w:rsid w:val="004C7F8F"/>
    <w:rsid w:val="004E2FD8"/>
    <w:rsid w:val="004E5B7C"/>
    <w:rsid w:val="004E5E51"/>
    <w:rsid w:val="004F2F32"/>
    <w:rsid w:val="00513132"/>
    <w:rsid w:val="005361A5"/>
    <w:rsid w:val="005651A0"/>
    <w:rsid w:val="00570E86"/>
    <w:rsid w:val="005723B0"/>
    <w:rsid w:val="00584E48"/>
    <w:rsid w:val="005A306E"/>
    <w:rsid w:val="005A5C43"/>
    <w:rsid w:val="005B0385"/>
    <w:rsid w:val="005C4B0F"/>
    <w:rsid w:val="005D3228"/>
    <w:rsid w:val="005D4B0D"/>
    <w:rsid w:val="005D7552"/>
    <w:rsid w:val="005D7C46"/>
    <w:rsid w:val="005F08EA"/>
    <w:rsid w:val="005F099D"/>
    <w:rsid w:val="005F4B18"/>
    <w:rsid w:val="005F6FE8"/>
    <w:rsid w:val="00600C0E"/>
    <w:rsid w:val="00602E6A"/>
    <w:rsid w:val="00607609"/>
    <w:rsid w:val="00626691"/>
    <w:rsid w:val="00631D7E"/>
    <w:rsid w:val="0063211A"/>
    <w:rsid w:val="00632C7C"/>
    <w:rsid w:val="00634AFD"/>
    <w:rsid w:val="006406A3"/>
    <w:rsid w:val="00647C05"/>
    <w:rsid w:val="006644FF"/>
    <w:rsid w:val="00666B3B"/>
    <w:rsid w:val="006706DF"/>
    <w:rsid w:val="006762DF"/>
    <w:rsid w:val="006770AD"/>
    <w:rsid w:val="00690BFB"/>
    <w:rsid w:val="00693375"/>
    <w:rsid w:val="006C4EC8"/>
    <w:rsid w:val="006C5955"/>
    <w:rsid w:val="006E0270"/>
    <w:rsid w:val="006E7341"/>
    <w:rsid w:val="006F3FC6"/>
    <w:rsid w:val="006F7D61"/>
    <w:rsid w:val="00701A71"/>
    <w:rsid w:val="00703FFE"/>
    <w:rsid w:val="0070409B"/>
    <w:rsid w:val="00730D7A"/>
    <w:rsid w:val="00746DC5"/>
    <w:rsid w:val="00747DA8"/>
    <w:rsid w:val="00777229"/>
    <w:rsid w:val="007775C9"/>
    <w:rsid w:val="007A6605"/>
    <w:rsid w:val="007A77DF"/>
    <w:rsid w:val="007B3C63"/>
    <w:rsid w:val="007B6ACF"/>
    <w:rsid w:val="008110EB"/>
    <w:rsid w:val="008229D5"/>
    <w:rsid w:val="008262EF"/>
    <w:rsid w:val="00833757"/>
    <w:rsid w:val="00851398"/>
    <w:rsid w:val="00857F9E"/>
    <w:rsid w:val="00867618"/>
    <w:rsid w:val="00872111"/>
    <w:rsid w:val="008729DE"/>
    <w:rsid w:val="00877E80"/>
    <w:rsid w:val="00882C3E"/>
    <w:rsid w:val="00885D7B"/>
    <w:rsid w:val="008968EC"/>
    <w:rsid w:val="008A0E4E"/>
    <w:rsid w:val="008B268D"/>
    <w:rsid w:val="008B3E59"/>
    <w:rsid w:val="008C1B6C"/>
    <w:rsid w:val="008C73EE"/>
    <w:rsid w:val="008D0E08"/>
    <w:rsid w:val="008E4CEA"/>
    <w:rsid w:val="0092113B"/>
    <w:rsid w:val="009254DA"/>
    <w:rsid w:val="00940BE6"/>
    <w:rsid w:val="0094395A"/>
    <w:rsid w:val="00950252"/>
    <w:rsid w:val="00965FCF"/>
    <w:rsid w:val="009675FC"/>
    <w:rsid w:val="00975655"/>
    <w:rsid w:val="00976EE7"/>
    <w:rsid w:val="009918E3"/>
    <w:rsid w:val="00995646"/>
    <w:rsid w:val="009A003F"/>
    <w:rsid w:val="009A3DCB"/>
    <w:rsid w:val="009A64E2"/>
    <w:rsid w:val="009A6C8B"/>
    <w:rsid w:val="009C604A"/>
    <w:rsid w:val="009C7030"/>
    <w:rsid w:val="009D71EA"/>
    <w:rsid w:val="009F5044"/>
    <w:rsid w:val="00A10796"/>
    <w:rsid w:val="00A12578"/>
    <w:rsid w:val="00A23519"/>
    <w:rsid w:val="00A276C5"/>
    <w:rsid w:val="00A31082"/>
    <w:rsid w:val="00A54A3E"/>
    <w:rsid w:val="00A56FB2"/>
    <w:rsid w:val="00A60351"/>
    <w:rsid w:val="00A67DC5"/>
    <w:rsid w:val="00A75670"/>
    <w:rsid w:val="00A828A2"/>
    <w:rsid w:val="00A82F1C"/>
    <w:rsid w:val="00A83A82"/>
    <w:rsid w:val="00A84C66"/>
    <w:rsid w:val="00AA7A74"/>
    <w:rsid w:val="00AB5D74"/>
    <w:rsid w:val="00AC1D8C"/>
    <w:rsid w:val="00AC79B7"/>
    <w:rsid w:val="00AD06AE"/>
    <w:rsid w:val="00AE14B5"/>
    <w:rsid w:val="00AE219B"/>
    <w:rsid w:val="00B0111D"/>
    <w:rsid w:val="00B0191F"/>
    <w:rsid w:val="00B04ECE"/>
    <w:rsid w:val="00B33115"/>
    <w:rsid w:val="00B34F2F"/>
    <w:rsid w:val="00B54541"/>
    <w:rsid w:val="00B60BD6"/>
    <w:rsid w:val="00B64C3B"/>
    <w:rsid w:val="00B82191"/>
    <w:rsid w:val="00BD1E74"/>
    <w:rsid w:val="00BD4A81"/>
    <w:rsid w:val="00BF0E57"/>
    <w:rsid w:val="00BF4D75"/>
    <w:rsid w:val="00C04548"/>
    <w:rsid w:val="00C1240B"/>
    <w:rsid w:val="00C16490"/>
    <w:rsid w:val="00C255F4"/>
    <w:rsid w:val="00C2659A"/>
    <w:rsid w:val="00C33607"/>
    <w:rsid w:val="00C35970"/>
    <w:rsid w:val="00C37CD5"/>
    <w:rsid w:val="00C56219"/>
    <w:rsid w:val="00C57C7F"/>
    <w:rsid w:val="00C65C22"/>
    <w:rsid w:val="00C83083"/>
    <w:rsid w:val="00C94B07"/>
    <w:rsid w:val="00C96497"/>
    <w:rsid w:val="00CC01CD"/>
    <w:rsid w:val="00CC03F1"/>
    <w:rsid w:val="00CC14BE"/>
    <w:rsid w:val="00CD67D0"/>
    <w:rsid w:val="00CE704F"/>
    <w:rsid w:val="00CF2F7B"/>
    <w:rsid w:val="00D0295B"/>
    <w:rsid w:val="00D313F2"/>
    <w:rsid w:val="00D44B39"/>
    <w:rsid w:val="00D44DDB"/>
    <w:rsid w:val="00D579E9"/>
    <w:rsid w:val="00D63765"/>
    <w:rsid w:val="00D743E6"/>
    <w:rsid w:val="00D75703"/>
    <w:rsid w:val="00D76B2E"/>
    <w:rsid w:val="00D77582"/>
    <w:rsid w:val="00DA3A35"/>
    <w:rsid w:val="00DB76BB"/>
    <w:rsid w:val="00DC0E4D"/>
    <w:rsid w:val="00DC231A"/>
    <w:rsid w:val="00DE1097"/>
    <w:rsid w:val="00DE6C92"/>
    <w:rsid w:val="00DF2783"/>
    <w:rsid w:val="00E056FF"/>
    <w:rsid w:val="00E065BA"/>
    <w:rsid w:val="00E10EBB"/>
    <w:rsid w:val="00E24A16"/>
    <w:rsid w:val="00E33260"/>
    <w:rsid w:val="00E34907"/>
    <w:rsid w:val="00E42F7F"/>
    <w:rsid w:val="00E45FAD"/>
    <w:rsid w:val="00E56B4B"/>
    <w:rsid w:val="00E6408D"/>
    <w:rsid w:val="00E67194"/>
    <w:rsid w:val="00E72EF7"/>
    <w:rsid w:val="00E801A0"/>
    <w:rsid w:val="00EB4164"/>
    <w:rsid w:val="00EB6EDF"/>
    <w:rsid w:val="00EC2FA0"/>
    <w:rsid w:val="00EC778D"/>
    <w:rsid w:val="00EE6EF8"/>
    <w:rsid w:val="00EE7F81"/>
    <w:rsid w:val="00EF1D4B"/>
    <w:rsid w:val="00EF71B5"/>
    <w:rsid w:val="00EF7347"/>
    <w:rsid w:val="00F0199C"/>
    <w:rsid w:val="00F02261"/>
    <w:rsid w:val="00F0278B"/>
    <w:rsid w:val="00F11061"/>
    <w:rsid w:val="00F11089"/>
    <w:rsid w:val="00F160C4"/>
    <w:rsid w:val="00F22548"/>
    <w:rsid w:val="00F26ECB"/>
    <w:rsid w:val="00F43F8E"/>
    <w:rsid w:val="00F46F51"/>
    <w:rsid w:val="00F543C4"/>
    <w:rsid w:val="00F7238C"/>
    <w:rsid w:val="00F740A7"/>
    <w:rsid w:val="00F77308"/>
    <w:rsid w:val="00F81F4D"/>
    <w:rsid w:val="00F82E67"/>
    <w:rsid w:val="00F96325"/>
    <w:rsid w:val="00F975BA"/>
    <w:rsid w:val="00FA72DA"/>
    <w:rsid w:val="00FA74AE"/>
    <w:rsid w:val="00FB7268"/>
    <w:rsid w:val="00FD5CB3"/>
    <w:rsid w:val="00FE46AE"/>
    <w:rsid w:val="00FE775B"/>
    <w:rsid w:val="00FF2B21"/>
    <w:rsid w:val="00FF507C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1"/>
    </o:shapelayout>
  </w:shapeDefaults>
  <w:decimalSymbol w:val=","/>
  <w:listSeparator w:val=";"/>
  <w14:docId w14:val="7C5BBF6B"/>
  <w15:docId w15:val="{6FA86C43-FC70-43DC-AF1E-C7F9F429B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 w:qFormat="1"/>
    <w:lsdException w:name="List Bullet 3" w:locked="1" w:semiHidden="1" w:unhideWhenUsed="1" w:qFormat="1"/>
    <w:lsdException w:name="List Bullet 4" w:locked="1" w:semiHidden="1" w:unhideWhenUsed="1" w:qFormat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8E4CEA"/>
    <w:pPr>
      <w:spacing w:line="360" w:lineRule="auto"/>
      <w:ind w:firstLine="567"/>
      <w:jc w:val="both"/>
    </w:pPr>
    <w:rPr>
      <w:rFonts w:ascii="Times New Roman" w:eastAsia="Calibri" w:hAnsi="Times New Roman"/>
      <w:sz w:val="24"/>
      <w:szCs w:val="24"/>
      <w:lang w:eastAsia="en-US"/>
    </w:rPr>
  </w:style>
  <w:style w:type="paragraph" w:styleId="1">
    <w:name w:val="heading 1"/>
    <w:basedOn w:val="a3"/>
    <w:next w:val="a3"/>
    <w:link w:val="10"/>
    <w:uiPriority w:val="9"/>
    <w:qFormat/>
    <w:rsid w:val="008E4CEA"/>
    <w:pPr>
      <w:keepNext/>
      <w:keepLines/>
      <w:spacing w:before="24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0">
    <w:name w:val="heading 2"/>
    <w:basedOn w:val="a3"/>
    <w:next w:val="a3"/>
    <w:link w:val="21"/>
    <w:qFormat/>
    <w:locked/>
    <w:rsid w:val="008E4CE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locked/>
    <w:rsid w:val="008E4CEA"/>
    <w:pPr>
      <w:keepNext/>
      <w:spacing w:before="240" w:after="240"/>
      <w:contextualSpacing/>
      <w:outlineLvl w:val="2"/>
    </w:pPr>
    <w:rPr>
      <w:b/>
      <w:bCs/>
      <w:sz w:val="22"/>
      <w:szCs w:val="22"/>
    </w:rPr>
  </w:style>
  <w:style w:type="paragraph" w:styleId="4">
    <w:name w:val="heading 4"/>
    <w:basedOn w:val="a3"/>
    <w:next w:val="a3"/>
    <w:link w:val="40"/>
    <w:uiPriority w:val="9"/>
    <w:semiHidden/>
    <w:unhideWhenUsed/>
    <w:qFormat/>
    <w:locked/>
    <w:rsid w:val="008E4CEA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4472C4"/>
    </w:rPr>
  </w:style>
  <w:style w:type="paragraph" w:styleId="5">
    <w:name w:val="heading 5"/>
    <w:basedOn w:val="a3"/>
    <w:next w:val="a3"/>
    <w:link w:val="50"/>
    <w:uiPriority w:val="99"/>
    <w:qFormat/>
    <w:locked/>
    <w:rsid w:val="008E4CEA"/>
    <w:pPr>
      <w:keepNext/>
      <w:outlineLvl w:val="4"/>
    </w:pPr>
    <w:rPr>
      <w:b/>
      <w:b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8E4CEA"/>
    <w:rPr>
      <w:rFonts w:ascii="Calibri Light" w:eastAsia="Times New Roman" w:hAnsi="Calibri Light"/>
      <w:color w:val="2F5496"/>
      <w:sz w:val="32"/>
      <w:szCs w:val="32"/>
      <w:lang w:eastAsia="en-US"/>
    </w:rPr>
  </w:style>
  <w:style w:type="character" w:styleId="a7">
    <w:name w:val="Hyperlink"/>
    <w:uiPriority w:val="99"/>
    <w:unhideWhenUsed/>
    <w:rsid w:val="008E4CEA"/>
    <w:rPr>
      <w:color w:val="0563C1"/>
      <w:u w:val="single"/>
    </w:rPr>
  </w:style>
  <w:style w:type="character" w:customStyle="1" w:styleId="a8">
    <w:name w:val="Сноска_"/>
    <w:link w:val="a9"/>
    <w:uiPriority w:val="99"/>
    <w:locked/>
    <w:rsid w:val="00F26ECB"/>
    <w:rPr>
      <w:rFonts w:ascii="Times New Roman" w:hAnsi="Times New Roman" w:cs="Times New Roman"/>
      <w:i/>
      <w:iCs/>
      <w:sz w:val="19"/>
      <w:szCs w:val="19"/>
    </w:rPr>
  </w:style>
  <w:style w:type="character" w:customStyle="1" w:styleId="22">
    <w:name w:val="Основной текст (2)_"/>
    <w:link w:val="23"/>
    <w:uiPriority w:val="99"/>
    <w:locked/>
    <w:rsid w:val="00F26ECB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11">
    <w:name w:val="Заголовок №1_"/>
    <w:link w:val="12"/>
    <w:uiPriority w:val="99"/>
    <w:locked/>
    <w:rsid w:val="00F26ECB"/>
    <w:rPr>
      <w:rFonts w:ascii="Times New Roman" w:hAnsi="Times New Roman" w:cs="Times New Roman"/>
      <w:b/>
      <w:bCs/>
      <w:spacing w:val="0"/>
      <w:sz w:val="40"/>
      <w:szCs w:val="40"/>
    </w:rPr>
  </w:style>
  <w:style w:type="character" w:customStyle="1" w:styleId="24">
    <w:name w:val="Оглавление 2 Знак"/>
    <w:link w:val="25"/>
    <w:uiPriority w:val="99"/>
    <w:locked/>
    <w:rsid w:val="00F26ECB"/>
    <w:rPr>
      <w:rFonts w:ascii="Times New Roman" w:hAnsi="Times New Roman" w:cs="Times New Roman"/>
      <w:spacing w:val="0"/>
      <w:sz w:val="23"/>
      <w:szCs w:val="23"/>
    </w:rPr>
  </w:style>
  <w:style w:type="character" w:customStyle="1" w:styleId="26">
    <w:name w:val="Заголовок №2_"/>
    <w:link w:val="27"/>
    <w:uiPriority w:val="99"/>
    <w:locked/>
    <w:rsid w:val="00F26ECB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a">
    <w:name w:val="Колонтитул_"/>
    <w:link w:val="ab"/>
    <w:uiPriority w:val="99"/>
    <w:locked/>
    <w:rsid w:val="00F26ECB"/>
    <w:rPr>
      <w:rFonts w:ascii="Times New Roman" w:hAnsi="Times New Roman" w:cs="Times New Roman"/>
      <w:noProof/>
      <w:sz w:val="20"/>
      <w:szCs w:val="20"/>
    </w:rPr>
  </w:style>
  <w:style w:type="character" w:customStyle="1" w:styleId="110">
    <w:name w:val="Колонтитул + 11"/>
    <w:aliases w:val="5 pt"/>
    <w:uiPriority w:val="99"/>
    <w:rsid w:val="00F26ECB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BodyTextChar">
    <w:name w:val="Body Text Char"/>
    <w:uiPriority w:val="99"/>
    <w:locked/>
    <w:rsid w:val="00F26ECB"/>
    <w:rPr>
      <w:rFonts w:ascii="Times New Roman" w:hAnsi="Times New Roman" w:cs="Times New Roman"/>
      <w:spacing w:val="0"/>
      <w:sz w:val="23"/>
      <w:szCs w:val="23"/>
    </w:rPr>
  </w:style>
  <w:style w:type="character" w:customStyle="1" w:styleId="ac">
    <w:name w:val="Основной текст + Полужирный"/>
    <w:uiPriority w:val="99"/>
    <w:rsid w:val="00F26ECB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6">
    <w:name w:val="Основной текст + Полужирный6"/>
    <w:aliases w:val="Курсив"/>
    <w:uiPriority w:val="99"/>
    <w:rsid w:val="00F26ECB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51">
    <w:name w:val="Основной текст + Полужирный5"/>
    <w:aliases w:val="Курсив5"/>
    <w:uiPriority w:val="99"/>
    <w:rsid w:val="00F26ECB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41">
    <w:name w:val="Основной текст + Полужирный4"/>
    <w:aliases w:val="Курсив4"/>
    <w:uiPriority w:val="99"/>
    <w:rsid w:val="00F26ECB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32">
    <w:name w:val="Основной текст + Полужирный3"/>
    <w:aliases w:val="Курсив3"/>
    <w:uiPriority w:val="99"/>
    <w:rsid w:val="00F26ECB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28">
    <w:name w:val="Основной текст + Полужирный2"/>
    <w:aliases w:val="Курсив2"/>
    <w:uiPriority w:val="99"/>
    <w:rsid w:val="00F26ECB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13">
    <w:name w:val="Основной текст + Полужирный1"/>
    <w:aliases w:val="Курсив1"/>
    <w:uiPriority w:val="99"/>
    <w:rsid w:val="00F26ECB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33">
    <w:name w:val="Основной текст (3)_"/>
    <w:link w:val="34"/>
    <w:uiPriority w:val="99"/>
    <w:locked/>
    <w:rsid w:val="00F26ECB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220">
    <w:name w:val="Заголовок №2 (2)_"/>
    <w:link w:val="221"/>
    <w:uiPriority w:val="99"/>
    <w:locked/>
    <w:rsid w:val="00F26ECB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paragraph" w:customStyle="1" w:styleId="a9">
    <w:name w:val="Сноска"/>
    <w:basedOn w:val="a3"/>
    <w:link w:val="a8"/>
    <w:uiPriority w:val="99"/>
    <w:rsid w:val="00F26ECB"/>
    <w:pPr>
      <w:shd w:val="clear" w:color="auto" w:fill="FFFFFF"/>
      <w:spacing w:line="240" w:lineRule="atLeast"/>
    </w:pPr>
    <w:rPr>
      <w:i/>
      <w:iCs/>
      <w:sz w:val="19"/>
      <w:szCs w:val="19"/>
    </w:rPr>
  </w:style>
  <w:style w:type="paragraph" w:customStyle="1" w:styleId="23">
    <w:name w:val="Основной текст (2)"/>
    <w:basedOn w:val="a3"/>
    <w:link w:val="22"/>
    <w:uiPriority w:val="99"/>
    <w:rsid w:val="00F26ECB"/>
    <w:pPr>
      <w:shd w:val="clear" w:color="auto" w:fill="FFFFFF"/>
      <w:spacing w:before="360" w:after="3660" w:line="274" w:lineRule="exact"/>
    </w:pPr>
    <w:rPr>
      <w:b/>
      <w:bCs/>
      <w:sz w:val="23"/>
      <w:szCs w:val="23"/>
    </w:rPr>
  </w:style>
  <w:style w:type="paragraph" w:customStyle="1" w:styleId="12">
    <w:name w:val="Заголовок №1"/>
    <w:basedOn w:val="a3"/>
    <w:link w:val="11"/>
    <w:uiPriority w:val="99"/>
    <w:rsid w:val="00F26ECB"/>
    <w:pPr>
      <w:shd w:val="clear" w:color="auto" w:fill="FFFFFF"/>
      <w:spacing w:before="3660" w:after="720" w:line="240" w:lineRule="atLeast"/>
      <w:jc w:val="center"/>
      <w:outlineLvl w:val="0"/>
    </w:pPr>
    <w:rPr>
      <w:b/>
      <w:bCs/>
      <w:sz w:val="40"/>
      <w:szCs w:val="40"/>
    </w:rPr>
  </w:style>
  <w:style w:type="paragraph" w:styleId="25">
    <w:name w:val="toc 2"/>
    <w:basedOn w:val="a3"/>
    <w:next w:val="a3"/>
    <w:link w:val="24"/>
    <w:uiPriority w:val="39"/>
    <w:rsid w:val="00F26ECB"/>
    <w:pPr>
      <w:shd w:val="clear" w:color="auto" w:fill="FFFFFF"/>
      <w:spacing w:before="360" w:line="274" w:lineRule="exact"/>
    </w:pPr>
    <w:rPr>
      <w:sz w:val="23"/>
      <w:szCs w:val="23"/>
    </w:rPr>
  </w:style>
  <w:style w:type="paragraph" w:customStyle="1" w:styleId="27">
    <w:name w:val="Заголовок №2"/>
    <w:basedOn w:val="a3"/>
    <w:link w:val="26"/>
    <w:uiPriority w:val="99"/>
    <w:rsid w:val="00F26ECB"/>
    <w:pPr>
      <w:shd w:val="clear" w:color="auto" w:fill="FFFFFF"/>
      <w:spacing w:after="300" w:line="240" w:lineRule="atLeast"/>
      <w:ind w:hanging="260"/>
      <w:outlineLvl w:val="1"/>
    </w:pPr>
    <w:rPr>
      <w:b/>
      <w:bCs/>
      <w:sz w:val="23"/>
      <w:szCs w:val="23"/>
    </w:rPr>
  </w:style>
  <w:style w:type="paragraph" w:customStyle="1" w:styleId="ab">
    <w:name w:val="Колонтитул"/>
    <w:basedOn w:val="a3"/>
    <w:link w:val="aa"/>
    <w:uiPriority w:val="99"/>
    <w:rsid w:val="00F26ECB"/>
    <w:pPr>
      <w:shd w:val="clear" w:color="auto" w:fill="FFFFFF"/>
    </w:pPr>
    <w:rPr>
      <w:noProof/>
      <w:sz w:val="20"/>
      <w:szCs w:val="20"/>
    </w:rPr>
  </w:style>
  <w:style w:type="paragraph" w:styleId="ad">
    <w:name w:val="Body Text"/>
    <w:basedOn w:val="a3"/>
    <w:link w:val="14"/>
    <w:uiPriority w:val="99"/>
    <w:rsid w:val="00F26ECB"/>
    <w:pPr>
      <w:shd w:val="clear" w:color="auto" w:fill="FFFFFF"/>
      <w:spacing w:before="300" w:line="278" w:lineRule="exact"/>
      <w:ind w:hanging="480"/>
    </w:pPr>
    <w:rPr>
      <w:sz w:val="23"/>
      <w:szCs w:val="23"/>
    </w:rPr>
  </w:style>
  <w:style w:type="character" w:customStyle="1" w:styleId="14">
    <w:name w:val="Основной текст Знак1"/>
    <w:link w:val="ad"/>
    <w:uiPriority w:val="99"/>
    <w:semiHidden/>
    <w:locked/>
    <w:rPr>
      <w:rFonts w:cs="Arial Unicode MS"/>
      <w:color w:val="000000"/>
      <w:sz w:val="24"/>
      <w:szCs w:val="24"/>
    </w:rPr>
  </w:style>
  <w:style w:type="character" w:customStyle="1" w:styleId="ae">
    <w:name w:val="Основной текст Знак"/>
    <w:uiPriority w:val="99"/>
    <w:semiHidden/>
    <w:rsid w:val="00F26ECB"/>
    <w:rPr>
      <w:rFonts w:cs="Arial Unicode MS"/>
      <w:color w:val="000000"/>
    </w:rPr>
  </w:style>
  <w:style w:type="character" w:customStyle="1" w:styleId="250">
    <w:name w:val="Основной текст Знак25"/>
    <w:uiPriority w:val="99"/>
    <w:semiHidden/>
    <w:rsid w:val="00F26ECB"/>
    <w:rPr>
      <w:rFonts w:cs="Arial Unicode MS"/>
      <w:color w:val="000000"/>
    </w:rPr>
  </w:style>
  <w:style w:type="character" w:customStyle="1" w:styleId="240">
    <w:name w:val="Основной текст Знак24"/>
    <w:uiPriority w:val="99"/>
    <w:semiHidden/>
    <w:rsid w:val="00F26ECB"/>
    <w:rPr>
      <w:rFonts w:cs="Arial Unicode MS"/>
      <w:color w:val="000000"/>
    </w:rPr>
  </w:style>
  <w:style w:type="character" w:customStyle="1" w:styleId="230">
    <w:name w:val="Основной текст Знак23"/>
    <w:uiPriority w:val="99"/>
    <w:semiHidden/>
    <w:rsid w:val="00F26ECB"/>
    <w:rPr>
      <w:rFonts w:cs="Arial Unicode MS"/>
      <w:color w:val="000000"/>
    </w:rPr>
  </w:style>
  <w:style w:type="character" w:customStyle="1" w:styleId="222">
    <w:name w:val="Основной текст Знак22"/>
    <w:uiPriority w:val="99"/>
    <w:semiHidden/>
    <w:rsid w:val="00F26ECB"/>
    <w:rPr>
      <w:rFonts w:cs="Arial Unicode MS"/>
      <w:color w:val="000000"/>
    </w:rPr>
  </w:style>
  <w:style w:type="character" w:customStyle="1" w:styleId="210">
    <w:name w:val="Основной текст Знак21"/>
    <w:uiPriority w:val="99"/>
    <w:semiHidden/>
    <w:rsid w:val="00F26ECB"/>
    <w:rPr>
      <w:rFonts w:cs="Arial Unicode MS"/>
      <w:color w:val="000000"/>
    </w:rPr>
  </w:style>
  <w:style w:type="character" w:customStyle="1" w:styleId="200">
    <w:name w:val="Основной текст Знак20"/>
    <w:uiPriority w:val="99"/>
    <w:semiHidden/>
    <w:rsid w:val="00F26ECB"/>
    <w:rPr>
      <w:rFonts w:cs="Arial Unicode MS"/>
      <w:color w:val="000000"/>
    </w:rPr>
  </w:style>
  <w:style w:type="character" w:customStyle="1" w:styleId="19">
    <w:name w:val="Основной текст Знак19"/>
    <w:uiPriority w:val="99"/>
    <w:semiHidden/>
    <w:rsid w:val="00F26ECB"/>
    <w:rPr>
      <w:rFonts w:cs="Arial Unicode MS"/>
      <w:color w:val="000000"/>
    </w:rPr>
  </w:style>
  <w:style w:type="character" w:customStyle="1" w:styleId="18">
    <w:name w:val="Основной текст Знак18"/>
    <w:uiPriority w:val="99"/>
    <w:semiHidden/>
    <w:rsid w:val="00F26ECB"/>
    <w:rPr>
      <w:rFonts w:cs="Arial Unicode MS"/>
      <w:color w:val="000000"/>
    </w:rPr>
  </w:style>
  <w:style w:type="character" w:customStyle="1" w:styleId="17">
    <w:name w:val="Основной текст Знак17"/>
    <w:uiPriority w:val="99"/>
    <w:semiHidden/>
    <w:rsid w:val="00F26ECB"/>
    <w:rPr>
      <w:rFonts w:cs="Arial Unicode MS"/>
      <w:color w:val="000000"/>
    </w:rPr>
  </w:style>
  <w:style w:type="character" w:customStyle="1" w:styleId="16">
    <w:name w:val="Основной текст Знак16"/>
    <w:uiPriority w:val="99"/>
    <w:semiHidden/>
    <w:rsid w:val="00F26ECB"/>
    <w:rPr>
      <w:rFonts w:cs="Arial Unicode MS"/>
      <w:color w:val="000000"/>
    </w:rPr>
  </w:style>
  <w:style w:type="character" w:customStyle="1" w:styleId="15">
    <w:name w:val="Основной текст Знак15"/>
    <w:uiPriority w:val="99"/>
    <w:semiHidden/>
    <w:rsid w:val="00F26ECB"/>
    <w:rPr>
      <w:rFonts w:cs="Arial Unicode MS"/>
      <w:color w:val="000000"/>
    </w:rPr>
  </w:style>
  <w:style w:type="character" w:customStyle="1" w:styleId="140">
    <w:name w:val="Основной текст Знак14"/>
    <w:uiPriority w:val="99"/>
    <w:semiHidden/>
    <w:rsid w:val="00F26ECB"/>
    <w:rPr>
      <w:rFonts w:cs="Arial Unicode MS"/>
      <w:color w:val="000000"/>
    </w:rPr>
  </w:style>
  <w:style w:type="character" w:customStyle="1" w:styleId="130">
    <w:name w:val="Основной текст Знак13"/>
    <w:uiPriority w:val="99"/>
    <w:semiHidden/>
    <w:rsid w:val="00F26ECB"/>
    <w:rPr>
      <w:rFonts w:cs="Arial Unicode MS"/>
      <w:color w:val="000000"/>
    </w:rPr>
  </w:style>
  <w:style w:type="character" w:customStyle="1" w:styleId="120">
    <w:name w:val="Основной текст Знак12"/>
    <w:uiPriority w:val="99"/>
    <w:semiHidden/>
    <w:rsid w:val="00F26ECB"/>
    <w:rPr>
      <w:rFonts w:cs="Arial Unicode MS"/>
      <w:color w:val="000000"/>
    </w:rPr>
  </w:style>
  <w:style w:type="character" w:customStyle="1" w:styleId="111">
    <w:name w:val="Основной текст Знак11"/>
    <w:uiPriority w:val="99"/>
    <w:semiHidden/>
    <w:rsid w:val="00F26ECB"/>
    <w:rPr>
      <w:rFonts w:cs="Arial Unicode MS"/>
      <w:color w:val="000000"/>
    </w:rPr>
  </w:style>
  <w:style w:type="character" w:customStyle="1" w:styleId="100">
    <w:name w:val="Основной текст Знак10"/>
    <w:uiPriority w:val="99"/>
    <w:semiHidden/>
    <w:rsid w:val="00F26ECB"/>
    <w:rPr>
      <w:rFonts w:cs="Arial Unicode MS"/>
      <w:color w:val="000000"/>
    </w:rPr>
  </w:style>
  <w:style w:type="character" w:customStyle="1" w:styleId="9">
    <w:name w:val="Основной текст Знак9"/>
    <w:uiPriority w:val="99"/>
    <w:semiHidden/>
    <w:rsid w:val="00F26ECB"/>
    <w:rPr>
      <w:rFonts w:cs="Arial Unicode MS"/>
      <w:color w:val="000000"/>
    </w:rPr>
  </w:style>
  <w:style w:type="character" w:customStyle="1" w:styleId="8">
    <w:name w:val="Основной текст Знак8"/>
    <w:uiPriority w:val="99"/>
    <w:semiHidden/>
    <w:rsid w:val="00F26ECB"/>
    <w:rPr>
      <w:rFonts w:cs="Arial Unicode MS"/>
      <w:color w:val="000000"/>
    </w:rPr>
  </w:style>
  <w:style w:type="character" w:customStyle="1" w:styleId="7">
    <w:name w:val="Основной текст Знак7"/>
    <w:uiPriority w:val="99"/>
    <w:semiHidden/>
    <w:rsid w:val="00F26ECB"/>
    <w:rPr>
      <w:rFonts w:cs="Arial Unicode MS"/>
      <w:color w:val="000000"/>
    </w:rPr>
  </w:style>
  <w:style w:type="character" w:customStyle="1" w:styleId="60">
    <w:name w:val="Основной текст Знак6"/>
    <w:uiPriority w:val="99"/>
    <w:semiHidden/>
    <w:rsid w:val="00F26ECB"/>
    <w:rPr>
      <w:rFonts w:cs="Arial Unicode MS"/>
      <w:color w:val="000000"/>
    </w:rPr>
  </w:style>
  <w:style w:type="character" w:customStyle="1" w:styleId="52">
    <w:name w:val="Основной текст Знак5"/>
    <w:uiPriority w:val="99"/>
    <w:semiHidden/>
    <w:rsid w:val="00F26ECB"/>
    <w:rPr>
      <w:rFonts w:cs="Arial Unicode MS"/>
      <w:color w:val="000000"/>
    </w:rPr>
  </w:style>
  <w:style w:type="character" w:customStyle="1" w:styleId="42">
    <w:name w:val="Основной текст Знак4"/>
    <w:uiPriority w:val="99"/>
    <w:semiHidden/>
    <w:rsid w:val="00F26ECB"/>
    <w:rPr>
      <w:rFonts w:cs="Arial Unicode MS"/>
      <w:color w:val="000000"/>
    </w:rPr>
  </w:style>
  <w:style w:type="character" w:customStyle="1" w:styleId="35">
    <w:name w:val="Основной текст Знак3"/>
    <w:uiPriority w:val="99"/>
    <w:semiHidden/>
    <w:rsid w:val="00F26ECB"/>
    <w:rPr>
      <w:rFonts w:cs="Arial Unicode MS"/>
      <w:color w:val="000000"/>
    </w:rPr>
  </w:style>
  <w:style w:type="character" w:customStyle="1" w:styleId="29">
    <w:name w:val="Основной текст Знак2"/>
    <w:uiPriority w:val="99"/>
    <w:semiHidden/>
    <w:rsid w:val="00F26ECB"/>
    <w:rPr>
      <w:rFonts w:cs="Arial Unicode MS"/>
      <w:color w:val="000000"/>
    </w:rPr>
  </w:style>
  <w:style w:type="paragraph" w:customStyle="1" w:styleId="34">
    <w:name w:val="Основной текст (3)"/>
    <w:basedOn w:val="a3"/>
    <w:link w:val="33"/>
    <w:uiPriority w:val="99"/>
    <w:rsid w:val="00F26ECB"/>
    <w:pPr>
      <w:shd w:val="clear" w:color="auto" w:fill="FFFFFF"/>
      <w:spacing w:before="240" w:after="360" w:line="240" w:lineRule="atLeast"/>
      <w:ind w:firstLine="280"/>
    </w:pPr>
    <w:rPr>
      <w:b/>
      <w:bCs/>
      <w:i/>
      <w:iCs/>
      <w:sz w:val="23"/>
      <w:szCs w:val="23"/>
    </w:rPr>
  </w:style>
  <w:style w:type="paragraph" w:customStyle="1" w:styleId="221">
    <w:name w:val="Заголовок №2 (2)"/>
    <w:basedOn w:val="a3"/>
    <w:link w:val="220"/>
    <w:uiPriority w:val="99"/>
    <w:rsid w:val="00F26ECB"/>
    <w:pPr>
      <w:shd w:val="clear" w:color="auto" w:fill="FFFFFF"/>
      <w:spacing w:before="240" w:after="360" w:line="240" w:lineRule="atLeast"/>
      <w:ind w:firstLine="280"/>
      <w:outlineLvl w:val="1"/>
    </w:pPr>
    <w:rPr>
      <w:b/>
      <w:bCs/>
      <w:i/>
      <w:iCs/>
      <w:sz w:val="23"/>
      <w:szCs w:val="23"/>
    </w:rPr>
  </w:style>
  <w:style w:type="paragraph" w:styleId="af">
    <w:name w:val="Balloon Text"/>
    <w:basedOn w:val="a3"/>
    <w:link w:val="af0"/>
    <w:uiPriority w:val="99"/>
    <w:semiHidden/>
    <w:rsid w:val="00394CD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394CD9"/>
    <w:rPr>
      <w:rFonts w:ascii="Segoe UI" w:hAnsi="Segoe UI" w:cs="Segoe UI"/>
      <w:color w:val="000000"/>
      <w:sz w:val="18"/>
      <w:szCs w:val="18"/>
    </w:rPr>
  </w:style>
  <w:style w:type="character" w:styleId="af1">
    <w:name w:val="annotation reference"/>
    <w:uiPriority w:val="99"/>
    <w:semiHidden/>
    <w:rsid w:val="000A5470"/>
    <w:rPr>
      <w:rFonts w:cs="Times New Roman"/>
      <w:sz w:val="16"/>
      <w:szCs w:val="16"/>
    </w:rPr>
  </w:style>
  <w:style w:type="paragraph" w:styleId="af2">
    <w:name w:val="annotation text"/>
    <w:basedOn w:val="a3"/>
    <w:link w:val="af3"/>
    <w:uiPriority w:val="99"/>
    <w:semiHidden/>
    <w:rsid w:val="000A5470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locked/>
    <w:rsid w:val="000A5470"/>
    <w:rPr>
      <w:rFonts w:cs="Arial Unicode MS"/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0A5470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0A5470"/>
    <w:rPr>
      <w:rFonts w:cs="Arial Unicode MS"/>
      <w:b/>
      <w:bCs/>
      <w:color w:val="000000"/>
      <w:sz w:val="20"/>
      <w:szCs w:val="20"/>
    </w:rPr>
  </w:style>
  <w:style w:type="paragraph" w:styleId="1a">
    <w:name w:val="toc 1"/>
    <w:basedOn w:val="a3"/>
    <w:next w:val="a3"/>
    <w:autoRedefine/>
    <w:uiPriority w:val="39"/>
    <w:unhideWhenUsed/>
    <w:rsid w:val="008E4CEA"/>
    <w:pPr>
      <w:spacing w:after="100"/>
    </w:pPr>
  </w:style>
  <w:style w:type="paragraph" w:styleId="af6">
    <w:name w:val="header"/>
    <w:basedOn w:val="a3"/>
    <w:link w:val="af7"/>
    <w:uiPriority w:val="99"/>
    <w:rsid w:val="006C4EC8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locked/>
    <w:rsid w:val="006C4EC8"/>
    <w:rPr>
      <w:rFonts w:cs="Arial Unicode MS"/>
      <w:color w:val="000000"/>
    </w:rPr>
  </w:style>
  <w:style w:type="paragraph" w:styleId="af8">
    <w:name w:val="footer"/>
    <w:basedOn w:val="a3"/>
    <w:link w:val="af9"/>
    <w:uiPriority w:val="99"/>
    <w:rsid w:val="006C4EC8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locked/>
    <w:rsid w:val="006C4EC8"/>
    <w:rPr>
      <w:rFonts w:cs="Arial Unicode MS"/>
      <w:color w:val="000000"/>
    </w:rPr>
  </w:style>
  <w:style w:type="paragraph" w:styleId="afa">
    <w:name w:val="TOC Heading"/>
    <w:basedOn w:val="1"/>
    <w:next w:val="a3"/>
    <w:uiPriority w:val="39"/>
    <w:qFormat/>
    <w:rsid w:val="006C4EC8"/>
    <w:pPr>
      <w:outlineLvl w:val="9"/>
    </w:pPr>
  </w:style>
  <w:style w:type="paragraph" w:styleId="afb">
    <w:name w:val="Title"/>
    <w:basedOn w:val="a3"/>
    <w:next w:val="a3"/>
    <w:link w:val="afc"/>
    <w:uiPriority w:val="99"/>
    <w:qFormat/>
    <w:rsid w:val="006C4EC8"/>
    <w:pPr>
      <w:spacing w:before="240" w:after="60" w:line="276" w:lineRule="auto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afc">
    <w:name w:val="Заголовок Знак"/>
    <w:link w:val="afb"/>
    <w:uiPriority w:val="99"/>
    <w:locked/>
    <w:rsid w:val="006C4EC8"/>
    <w:rPr>
      <w:rFonts w:ascii="Calibri Light" w:hAnsi="Calibri Light" w:cs="Calibri Light"/>
      <w:b/>
      <w:bCs/>
      <w:kern w:val="28"/>
      <w:sz w:val="32"/>
      <w:szCs w:val="32"/>
      <w:lang w:eastAsia="en-US"/>
    </w:rPr>
  </w:style>
  <w:style w:type="paragraph" w:styleId="afd">
    <w:name w:val="footnote text"/>
    <w:basedOn w:val="a3"/>
    <w:link w:val="afe"/>
    <w:uiPriority w:val="99"/>
    <w:unhideWhenUsed/>
    <w:rsid w:val="008E4CEA"/>
    <w:pPr>
      <w:spacing w:line="240" w:lineRule="auto"/>
      <w:ind w:firstLine="0"/>
      <w:jc w:val="left"/>
    </w:pPr>
    <w:rPr>
      <w:rFonts w:ascii="Calibri" w:hAnsi="Calibri"/>
      <w:sz w:val="20"/>
      <w:szCs w:val="20"/>
    </w:rPr>
  </w:style>
  <w:style w:type="character" w:customStyle="1" w:styleId="afe">
    <w:name w:val="Текст сноски Знак"/>
    <w:link w:val="afd"/>
    <w:uiPriority w:val="99"/>
    <w:locked/>
    <w:rsid w:val="008E4CEA"/>
    <w:rPr>
      <w:rFonts w:ascii="Calibri" w:eastAsia="Calibri" w:hAnsi="Calibri"/>
      <w:lang w:eastAsia="en-US"/>
    </w:rPr>
  </w:style>
  <w:style w:type="paragraph" w:customStyle="1" w:styleId="TimeNewRoman">
    <w:name w:val="Time New Roman"/>
    <w:basedOn w:val="a3"/>
    <w:uiPriority w:val="99"/>
    <w:rsid w:val="006C4EC8"/>
    <w:pPr>
      <w:spacing w:line="312" w:lineRule="auto"/>
    </w:pPr>
    <w:rPr>
      <w:noProof/>
    </w:rPr>
  </w:style>
  <w:style w:type="paragraph" w:styleId="aff">
    <w:name w:val="Revision"/>
    <w:hidden/>
    <w:uiPriority w:val="99"/>
    <w:semiHidden/>
    <w:rsid w:val="00A31082"/>
    <w:rPr>
      <w:rFonts w:cs="Arial Unicode MS"/>
      <w:color w:val="000000"/>
      <w:sz w:val="24"/>
      <w:szCs w:val="24"/>
    </w:rPr>
  </w:style>
  <w:style w:type="paragraph" w:styleId="aff0">
    <w:name w:val="List Paragraph"/>
    <w:basedOn w:val="a3"/>
    <w:link w:val="aff1"/>
    <w:uiPriority w:val="34"/>
    <w:qFormat/>
    <w:rsid w:val="008E4CEA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character" w:customStyle="1" w:styleId="aff1">
    <w:name w:val="Абзац списка Знак"/>
    <w:link w:val="aff0"/>
    <w:uiPriority w:val="34"/>
    <w:rsid w:val="008E4CEA"/>
    <w:rPr>
      <w:rFonts w:ascii="Calibri" w:eastAsia="Calibri" w:hAnsi="Calibri"/>
      <w:sz w:val="22"/>
      <w:szCs w:val="22"/>
      <w:lang w:eastAsia="en-US"/>
    </w:rPr>
  </w:style>
  <w:style w:type="paragraph" w:styleId="aff2">
    <w:name w:val="No Spacing"/>
    <w:uiPriority w:val="1"/>
    <w:qFormat/>
    <w:rsid w:val="008E4CEA"/>
    <w:pPr>
      <w:ind w:firstLine="567"/>
      <w:jc w:val="both"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21">
    <w:name w:val="Заголовок 2 Знак"/>
    <w:link w:val="20"/>
    <w:rsid w:val="008E4CEA"/>
    <w:rPr>
      <w:rFonts w:ascii="Cambria" w:eastAsia="Calibri" w:hAnsi="Cambria"/>
      <w:b/>
      <w:bCs/>
      <w:i/>
      <w:iCs/>
      <w:sz w:val="28"/>
      <w:szCs w:val="28"/>
      <w:lang w:eastAsia="en-US"/>
    </w:rPr>
  </w:style>
  <w:style w:type="character" w:customStyle="1" w:styleId="31">
    <w:name w:val="Заголовок 3 Знак"/>
    <w:link w:val="30"/>
    <w:rsid w:val="008E4CEA"/>
    <w:rPr>
      <w:rFonts w:ascii="Times New Roman" w:eastAsia="Calibri" w:hAnsi="Times New Roman"/>
      <w:b/>
      <w:bCs/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semiHidden/>
    <w:rsid w:val="008E4CEA"/>
    <w:rPr>
      <w:rFonts w:ascii="Calibri Light" w:eastAsia="Times New Roman" w:hAnsi="Calibri Light"/>
      <w:b/>
      <w:bCs/>
      <w:i/>
      <w:iCs/>
      <w:color w:val="4472C4"/>
      <w:sz w:val="24"/>
      <w:szCs w:val="24"/>
      <w:lang w:eastAsia="en-US"/>
    </w:rPr>
  </w:style>
  <w:style w:type="character" w:customStyle="1" w:styleId="50">
    <w:name w:val="Заголовок 5 Знак"/>
    <w:link w:val="5"/>
    <w:uiPriority w:val="99"/>
    <w:rsid w:val="008E4CEA"/>
    <w:rPr>
      <w:rFonts w:ascii="Times New Roman" w:eastAsia="Calibri" w:hAnsi="Times New Roman"/>
      <w:b/>
      <w:bCs/>
      <w:sz w:val="28"/>
      <w:szCs w:val="28"/>
      <w:lang w:eastAsia="en-US"/>
    </w:rPr>
  </w:style>
  <w:style w:type="character" w:styleId="aff3">
    <w:name w:val="footnote reference"/>
    <w:uiPriority w:val="99"/>
    <w:semiHidden/>
    <w:unhideWhenUsed/>
    <w:locked/>
    <w:rsid w:val="008E4CEA"/>
    <w:rPr>
      <w:vertAlign w:val="superscript"/>
    </w:rPr>
  </w:style>
  <w:style w:type="paragraph" w:styleId="a2">
    <w:name w:val="List Bullet"/>
    <w:basedOn w:val="a3"/>
    <w:uiPriority w:val="99"/>
    <w:qFormat/>
    <w:locked/>
    <w:rsid w:val="008E4CEA"/>
    <w:pPr>
      <w:numPr>
        <w:numId w:val="28"/>
      </w:numPr>
      <w:tabs>
        <w:tab w:val="center" w:pos="170"/>
        <w:tab w:val="left" w:pos="851"/>
        <w:tab w:val="left" w:pos="1535"/>
      </w:tabs>
      <w:spacing w:before="240" w:after="120" w:line="240" w:lineRule="auto"/>
    </w:pPr>
    <w:rPr>
      <w:b/>
    </w:rPr>
  </w:style>
  <w:style w:type="paragraph" w:styleId="2">
    <w:name w:val="List Bullet 2"/>
    <w:basedOn w:val="a3"/>
    <w:uiPriority w:val="99"/>
    <w:qFormat/>
    <w:locked/>
    <w:rsid w:val="008E4CEA"/>
    <w:pPr>
      <w:numPr>
        <w:ilvl w:val="1"/>
        <w:numId w:val="28"/>
      </w:numPr>
      <w:tabs>
        <w:tab w:val="left" w:pos="851"/>
        <w:tab w:val="left" w:pos="1535"/>
      </w:tabs>
    </w:pPr>
  </w:style>
  <w:style w:type="paragraph" w:styleId="3">
    <w:name w:val="List Bullet 3"/>
    <w:basedOn w:val="a3"/>
    <w:uiPriority w:val="99"/>
    <w:qFormat/>
    <w:locked/>
    <w:rsid w:val="008E4CEA"/>
    <w:pPr>
      <w:numPr>
        <w:ilvl w:val="2"/>
        <w:numId w:val="28"/>
      </w:numPr>
      <w:tabs>
        <w:tab w:val="left" w:pos="851"/>
        <w:tab w:val="left" w:pos="1535"/>
      </w:tabs>
    </w:pPr>
  </w:style>
  <w:style w:type="paragraph" w:styleId="43">
    <w:name w:val="List Bullet 4"/>
    <w:basedOn w:val="a3"/>
    <w:uiPriority w:val="99"/>
    <w:qFormat/>
    <w:locked/>
    <w:rsid w:val="008E4CEA"/>
    <w:pPr>
      <w:numPr>
        <w:ilvl w:val="3"/>
      </w:numPr>
      <w:ind w:firstLine="567"/>
    </w:pPr>
  </w:style>
  <w:style w:type="paragraph" w:customStyle="1" w:styleId="aff4">
    <w:name w:val="НФА Вправо"/>
    <w:basedOn w:val="a3"/>
    <w:autoRedefine/>
    <w:rsid w:val="008E4CEA"/>
    <w:pPr>
      <w:jc w:val="right"/>
    </w:pPr>
    <w:rPr>
      <w:b/>
    </w:rPr>
  </w:style>
  <w:style w:type="paragraph" w:customStyle="1" w:styleId="1b">
    <w:name w:val="НФА Заголовок 1"/>
    <w:basedOn w:val="1"/>
    <w:autoRedefine/>
    <w:rsid w:val="008E4CEA"/>
    <w:pPr>
      <w:spacing w:after="240"/>
      <w:jc w:val="center"/>
    </w:pPr>
    <w:rPr>
      <w:rFonts w:ascii="Times New Roman" w:eastAsia="Calibri" w:hAnsi="Times New Roman"/>
      <w:b/>
      <w:color w:val="auto"/>
      <w:sz w:val="24"/>
      <w:lang w:eastAsia="ru-RU"/>
    </w:rPr>
  </w:style>
  <w:style w:type="paragraph" w:customStyle="1" w:styleId="aff5">
    <w:name w:val="НФА Нумерованный"/>
    <w:basedOn w:val="a3"/>
    <w:autoRedefine/>
    <w:rsid w:val="008E4CEA"/>
  </w:style>
  <w:style w:type="paragraph" w:customStyle="1" w:styleId="aff6">
    <w:name w:val="НФА Обычный"/>
    <w:basedOn w:val="a3"/>
    <w:autoRedefine/>
    <w:rsid w:val="008E4CEA"/>
  </w:style>
  <w:style w:type="paragraph" w:customStyle="1" w:styleId="a0">
    <w:name w:val="НФА Список"/>
    <w:basedOn w:val="a3"/>
    <w:autoRedefine/>
    <w:qFormat/>
    <w:rsid w:val="008E4CEA"/>
    <w:pPr>
      <w:numPr>
        <w:numId w:val="30"/>
      </w:numPr>
      <w:tabs>
        <w:tab w:val="right" w:leader="dot" w:pos="284"/>
        <w:tab w:val="num" w:leader="heavy" w:pos="567"/>
      </w:tabs>
    </w:pPr>
  </w:style>
  <w:style w:type="paragraph" w:customStyle="1" w:styleId="a1">
    <w:name w:val="НФА Список (буквы)"/>
    <w:basedOn w:val="a3"/>
    <w:autoRedefine/>
    <w:rsid w:val="008E4CEA"/>
    <w:pPr>
      <w:numPr>
        <w:numId w:val="31"/>
      </w:numPr>
      <w:tabs>
        <w:tab w:val="right" w:leader="dot" w:pos="1276"/>
        <w:tab w:val="num" w:leader="heavy" w:pos="1440"/>
      </w:tabs>
    </w:pPr>
  </w:style>
  <w:style w:type="paragraph" w:customStyle="1" w:styleId="a">
    <w:name w:val="НФА Список (цифры)"/>
    <w:basedOn w:val="a1"/>
    <w:qFormat/>
    <w:rsid w:val="008E4CEA"/>
    <w:pPr>
      <w:widowControl w:val="0"/>
      <w:numPr>
        <w:numId w:val="32"/>
      </w:numPr>
      <w:tabs>
        <w:tab w:val="clear" w:pos="1276"/>
        <w:tab w:val="right" w:pos="567"/>
      </w:tabs>
      <w:autoSpaceDE w:val="0"/>
      <w:autoSpaceDN w:val="0"/>
    </w:pPr>
  </w:style>
  <w:style w:type="paragraph" w:customStyle="1" w:styleId="aff7">
    <w:name w:val="НФААдресат"/>
    <w:basedOn w:val="a3"/>
    <w:qFormat/>
    <w:rsid w:val="008E4CEA"/>
    <w:pPr>
      <w:spacing w:line="240" w:lineRule="auto"/>
      <w:ind w:left="4253" w:firstLine="0"/>
    </w:pPr>
  </w:style>
  <w:style w:type="paragraph" w:customStyle="1" w:styleId="aff8">
    <w:name w:val="НФАИсхно"/>
    <w:basedOn w:val="a3"/>
    <w:qFormat/>
    <w:rsid w:val="008E4CEA"/>
    <w:pPr>
      <w:spacing w:line="240" w:lineRule="auto"/>
      <w:ind w:left="-567" w:firstLine="0"/>
    </w:pPr>
    <w:rPr>
      <w:sz w:val="20"/>
    </w:rPr>
  </w:style>
  <w:style w:type="paragraph" w:customStyle="1" w:styleId="aff9">
    <w:name w:val="НФАОбращение"/>
    <w:basedOn w:val="a3"/>
    <w:qFormat/>
    <w:rsid w:val="008E4CEA"/>
    <w:pPr>
      <w:ind w:firstLine="0"/>
      <w:jc w:val="center"/>
    </w:pPr>
  </w:style>
  <w:style w:type="paragraph" w:customStyle="1" w:styleId="affa">
    <w:name w:val="НФАПодпись"/>
    <w:basedOn w:val="a3"/>
    <w:qFormat/>
    <w:rsid w:val="008E4CEA"/>
    <w:pPr>
      <w:ind w:firstLine="0"/>
    </w:pPr>
  </w:style>
  <w:style w:type="paragraph" w:styleId="36">
    <w:name w:val="toc 3"/>
    <w:basedOn w:val="a3"/>
    <w:next w:val="a3"/>
    <w:autoRedefine/>
    <w:uiPriority w:val="39"/>
    <w:unhideWhenUsed/>
    <w:locked/>
    <w:rsid w:val="008E4CEA"/>
    <w:pPr>
      <w:spacing w:after="100"/>
      <w:ind w:left="480"/>
    </w:pPr>
  </w:style>
  <w:style w:type="paragraph" w:styleId="affb">
    <w:name w:val="Body Text Indent"/>
    <w:basedOn w:val="a3"/>
    <w:link w:val="affc"/>
    <w:uiPriority w:val="99"/>
    <w:semiHidden/>
    <w:unhideWhenUsed/>
    <w:locked/>
    <w:rsid w:val="00184C87"/>
    <w:pPr>
      <w:spacing w:after="120"/>
      <w:ind w:left="283"/>
    </w:pPr>
  </w:style>
  <w:style w:type="character" w:customStyle="1" w:styleId="affc">
    <w:name w:val="Основной текст с отступом Знак"/>
    <w:link w:val="affb"/>
    <w:uiPriority w:val="99"/>
    <w:semiHidden/>
    <w:rsid w:val="00184C87"/>
    <w:rPr>
      <w:rFonts w:ascii="Times New Roman" w:eastAsia="Calibri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BD613-8088-4E7B-B541-B9D7DFDB6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creator>VOROPAEVAE</dc:creator>
  <cp:lastModifiedBy>Alex Zhinkin</cp:lastModifiedBy>
  <cp:revision>9</cp:revision>
  <cp:lastPrinted>2019-09-20T07:33:00Z</cp:lastPrinted>
  <dcterms:created xsi:type="dcterms:W3CDTF">2019-09-23T08:13:00Z</dcterms:created>
  <dcterms:modified xsi:type="dcterms:W3CDTF">2020-07-03T07:53:00Z</dcterms:modified>
</cp:coreProperties>
</file>